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6BE7CE6C" w:rsidR="00654648" w:rsidRPr="00AB2570" w:rsidRDefault="00DF33FC" w:rsidP="003468A1">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8560FE">
              <w:rPr>
                <w:lang w:val="sv-SE"/>
              </w:rPr>
              <w:t>3</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Pr="00AB2570">
              <w:rPr>
                <w:sz w:val="32"/>
                <w:lang w:val="sv-SE"/>
              </w:rPr>
              <w:t>2022-</w:t>
            </w:r>
            <w:bookmarkEnd w:id="4"/>
            <w:r w:rsidR="00004D75">
              <w:rPr>
                <w:sz w:val="32"/>
                <w:lang w:val="sv-SE"/>
              </w:rPr>
              <w:t>1</w:t>
            </w:r>
            <w:r w:rsidR="008560FE">
              <w:rPr>
                <w:sz w:val="32"/>
                <w:lang w:val="sv-SE"/>
              </w:rPr>
              <w:t>1</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731479071"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75pt" o:ole="">
                  <v:imagedata r:id="rId12" o:title=""/>
                </v:shape>
                <o:OLEObject Type="Embed" ProgID="Word.Picture.8" ShapeID="_x0000_i1026" DrawAspect="Content" ObjectID="_1731479072"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DF33FC">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6" w:name="tableOfContents"/>
      <w:bookmarkEnd w:id="16"/>
      <w:r>
        <w:lastRenderedPageBreak/>
        <w:t>Contents</w:t>
      </w:r>
    </w:p>
    <w:p w14:paraId="23BC4529" w14:textId="77777777" w:rsidR="008560FE" w:rsidRDefault="00DF33FC">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8560FE">
        <w:rPr>
          <w:noProof/>
        </w:rPr>
        <w:t>Foreword</w:t>
      </w:r>
      <w:r w:rsidR="008560FE">
        <w:rPr>
          <w:noProof/>
        </w:rPr>
        <w:tab/>
      </w:r>
      <w:r w:rsidR="008560FE">
        <w:rPr>
          <w:noProof/>
        </w:rPr>
        <w:fldChar w:fldCharType="begin"/>
      </w:r>
      <w:r w:rsidR="008560FE">
        <w:rPr>
          <w:noProof/>
        </w:rPr>
        <w:instrText xml:space="preserve"> PAGEREF _Toc120865656 \h </w:instrText>
      </w:r>
      <w:r w:rsidR="008560FE">
        <w:rPr>
          <w:noProof/>
        </w:rPr>
      </w:r>
      <w:r w:rsidR="008560FE">
        <w:rPr>
          <w:noProof/>
        </w:rPr>
        <w:fldChar w:fldCharType="separate"/>
      </w:r>
      <w:r w:rsidR="008560FE">
        <w:rPr>
          <w:noProof/>
        </w:rPr>
        <w:t>7</w:t>
      </w:r>
      <w:r w:rsidR="008560FE">
        <w:rPr>
          <w:noProof/>
        </w:rPr>
        <w:fldChar w:fldCharType="end"/>
      </w:r>
    </w:p>
    <w:p w14:paraId="08B5FF1A" w14:textId="77777777" w:rsidR="008560FE" w:rsidRDefault="008560FE">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_Toc120865657 \h </w:instrText>
      </w:r>
      <w:r>
        <w:rPr>
          <w:noProof/>
        </w:rPr>
      </w:r>
      <w:r>
        <w:rPr>
          <w:noProof/>
        </w:rPr>
        <w:fldChar w:fldCharType="separate"/>
      </w:r>
      <w:r>
        <w:rPr>
          <w:noProof/>
        </w:rPr>
        <w:t>9</w:t>
      </w:r>
      <w:r>
        <w:rPr>
          <w:noProof/>
        </w:rPr>
        <w:fldChar w:fldCharType="end"/>
      </w:r>
    </w:p>
    <w:p w14:paraId="49084DAE" w14:textId="77777777" w:rsidR="008560FE" w:rsidRDefault="008560FE">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_Toc120865658 \h </w:instrText>
      </w:r>
      <w:r>
        <w:rPr>
          <w:noProof/>
        </w:rPr>
      </w:r>
      <w:r>
        <w:rPr>
          <w:noProof/>
        </w:rPr>
        <w:fldChar w:fldCharType="separate"/>
      </w:r>
      <w:r>
        <w:rPr>
          <w:noProof/>
        </w:rPr>
        <w:t>9</w:t>
      </w:r>
      <w:r>
        <w:rPr>
          <w:noProof/>
        </w:rPr>
        <w:fldChar w:fldCharType="end"/>
      </w:r>
    </w:p>
    <w:p w14:paraId="5E98DFC1" w14:textId="77777777" w:rsidR="008560FE" w:rsidRDefault="008560FE">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_Toc120865659 \h </w:instrText>
      </w:r>
      <w:r>
        <w:rPr>
          <w:noProof/>
        </w:rPr>
      </w:r>
      <w:r>
        <w:rPr>
          <w:noProof/>
        </w:rPr>
        <w:fldChar w:fldCharType="separate"/>
      </w:r>
      <w:r>
        <w:rPr>
          <w:noProof/>
        </w:rPr>
        <w:t>9</w:t>
      </w:r>
      <w:r>
        <w:rPr>
          <w:noProof/>
        </w:rPr>
        <w:fldChar w:fldCharType="end"/>
      </w:r>
    </w:p>
    <w:p w14:paraId="29CCDD42" w14:textId="77777777" w:rsidR="008560FE" w:rsidRDefault="008560FE">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_Toc120865660 \h </w:instrText>
      </w:r>
      <w:r>
        <w:rPr>
          <w:noProof/>
        </w:rPr>
      </w:r>
      <w:r>
        <w:rPr>
          <w:noProof/>
        </w:rPr>
        <w:fldChar w:fldCharType="separate"/>
      </w:r>
      <w:r>
        <w:rPr>
          <w:noProof/>
        </w:rPr>
        <w:t>9</w:t>
      </w:r>
      <w:r>
        <w:rPr>
          <w:noProof/>
        </w:rPr>
        <w:fldChar w:fldCharType="end"/>
      </w:r>
    </w:p>
    <w:p w14:paraId="33510744" w14:textId="77777777" w:rsidR="008560FE" w:rsidRDefault="008560FE">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_Toc120865661 \h </w:instrText>
      </w:r>
      <w:r>
        <w:rPr>
          <w:noProof/>
        </w:rPr>
      </w:r>
      <w:r>
        <w:rPr>
          <w:noProof/>
        </w:rPr>
        <w:fldChar w:fldCharType="separate"/>
      </w:r>
      <w:r>
        <w:rPr>
          <w:noProof/>
        </w:rPr>
        <w:t>9</w:t>
      </w:r>
      <w:r>
        <w:rPr>
          <w:noProof/>
        </w:rPr>
        <w:fldChar w:fldCharType="end"/>
      </w:r>
    </w:p>
    <w:p w14:paraId="469090D2" w14:textId="77777777" w:rsidR="008560FE" w:rsidRDefault="008560FE">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_Toc120865662 \h </w:instrText>
      </w:r>
      <w:r>
        <w:rPr>
          <w:noProof/>
        </w:rPr>
      </w:r>
      <w:r>
        <w:rPr>
          <w:noProof/>
        </w:rPr>
        <w:fldChar w:fldCharType="separate"/>
      </w:r>
      <w:r>
        <w:rPr>
          <w:noProof/>
        </w:rPr>
        <w:t>9</w:t>
      </w:r>
      <w:r>
        <w:rPr>
          <w:noProof/>
        </w:rPr>
        <w:fldChar w:fldCharType="end"/>
      </w:r>
    </w:p>
    <w:p w14:paraId="3310AF51" w14:textId="77777777" w:rsidR="008560FE" w:rsidRDefault="008560FE">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_Toc120865663 \h </w:instrText>
      </w:r>
      <w:r>
        <w:rPr>
          <w:noProof/>
        </w:rPr>
      </w:r>
      <w:r>
        <w:rPr>
          <w:noProof/>
        </w:rPr>
        <w:fldChar w:fldCharType="separate"/>
      </w:r>
      <w:r>
        <w:rPr>
          <w:noProof/>
        </w:rPr>
        <w:t>10</w:t>
      </w:r>
      <w:r>
        <w:rPr>
          <w:noProof/>
        </w:rPr>
        <w:fldChar w:fldCharType="end"/>
      </w:r>
    </w:p>
    <w:p w14:paraId="222286E7" w14:textId="77777777" w:rsidR="008560FE" w:rsidRDefault="008560FE">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_Toc120865664 \h </w:instrText>
      </w:r>
      <w:r>
        <w:rPr>
          <w:noProof/>
        </w:rPr>
      </w:r>
      <w:r>
        <w:rPr>
          <w:noProof/>
        </w:rPr>
        <w:fldChar w:fldCharType="separate"/>
      </w:r>
      <w:r>
        <w:rPr>
          <w:noProof/>
        </w:rPr>
        <w:t>10</w:t>
      </w:r>
      <w:r>
        <w:rPr>
          <w:noProof/>
        </w:rPr>
        <w:fldChar w:fldCharType="end"/>
      </w:r>
    </w:p>
    <w:p w14:paraId="219E028B" w14:textId="77777777" w:rsidR="008560FE" w:rsidRDefault="008560FE">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_Toc120865665 \h </w:instrText>
      </w:r>
      <w:r>
        <w:rPr>
          <w:noProof/>
        </w:rPr>
      </w:r>
      <w:r>
        <w:rPr>
          <w:noProof/>
        </w:rPr>
        <w:fldChar w:fldCharType="separate"/>
      </w:r>
      <w:r>
        <w:rPr>
          <w:noProof/>
        </w:rPr>
        <w:t>10</w:t>
      </w:r>
      <w:r>
        <w:rPr>
          <w:noProof/>
        </w:rPr>
        <w:fldChar w:fldCharType="end"/>
      </w:r>
    </w:p>
    <w:p w14:paraId="45D451EE" w14:textId="77777777" w:rsidR="008560FE" w:rsidRDefault="008560FE">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694FD0">
        <w:rPr>
          <w:rFonts w:cs="Arial"/>
          <w:noProof/>
          <w:lang w:val="en-US" w:eastAsia="zh-CN"/>
        </w:rPr>
        <w:t>Both bands within FR1 Carrier Aggregation</w:t>
      </w:r>
      <w:r w:rsidRPr="00694FD0">
        <w:rPr>
          <w:rFonts w:cs="Arial"/>
          <w:noProof/>
        </w:rPr>
        <w:t>: Specific Band Combination Part</w:t>
      </w:r>
      <w:r>
        <w:rPr>
          <w:noProof/>
        </w:rPr>
        <w:tab/>
      </w:r>
      <w:r>
        <w:rPr>
          <w:noProof/>
        </w:rPr>
        <w:fldChar w:fldCharType="begin"/>
      </w:r>
      <w:r>
        <w:rPr>
          <w:noProof/>
        </w:rPr>
        <w:instrText xml:space="preserve"> PAGEREF _Toc120865666 \h </w:instrText>
      </w:r>
      <w:r>
        <w:rPr>
          <w:noProof/>
        </w:rPr>
      </w:r>
      <w:r>
        <w:rPr>
          <w:noProof/>
        </w:rPr>
        <w:fldChar w:fldCharType="separate"/>
      </w:r>
      <w:r>
        <w:rPr>
          <w:noProof/>
        </w:rPr>
        <w:t>10</w:t>
      </w:r>
      <w:r>
        <w:rPr>
          <w:noProof/>
        </w:rPr>
        <w:fldChar w:fldCharType="end"/>
      </w:r>
    </w:p>
    <w:p w14:paraId="7D580394" w14:textId="77777777" w:rsidR="008560FE" w:rsidRDefault="008560FE">
      <w:pPr>
        <w:pStyle w:val="2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_Toc120865667 \h </w:instrText>
      </w:r>
      <w:r>
        <w:rPr>
          <w:noProof/>
        </w:rPr>
      </w:r>
      <w:r>
        <w:rPr>
          <w:noProof/>
        </w:rPr>
        <w:fldChar w:fldCharType="separate"/>
      </w:r>
      <w:r>
        <w:rPr>
          <w:noProof/>
        </w:rPr>
        <w:t>10</w:t>
      </w:r>
      <w:r>
        <w:rPr>
          <w:noProof/>
        </w:rPr>
        <w:fldChar w:fldCharType="end"/>
      </w:r>
    </w:p>
    <w:p w14:paraId="348E4917" w14:textId="77777777" w:rsidR="008560FE" w:rsidRDefault="008560FE">
      <w:pPr>
        <w:pStyle w:val="3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694FD0">
        <w:rPr>
          <w:rFonts w:cs="Arial"/>
          <w:noProof/>
          <w:lang w:val="en-US" w:eastAsia="zh-CN"/>
        </w:rPr>
        <w:t>Common for 1 band UL and 2 bands UL CA</w:t>
      </w:r>
      <w:r>
        <w:rPr>
          <w:noProof/>
        </w:rPr>
        <w:tab/>
      </w:r>
      <w:r>
        <w:rPr>
          <w:noProof/>
        </w:rPr>
        <w:fldChar w:fldCharType="begin"/>
      </w:r>
      <w:r>
        <w:rPr>
          <w:noProof/>
        </w:rPr>
        <w:instrText xml:space="preserve"> PAGEREF _Toc120865668 \h </w:instrText>
      </w:r>
      <w:r>
        <w:rPr>
          <w:noProof/>
        </w:rPr>
      </w:r>
      <w:r>
        <w:rPr>
          <w:noProof/>
        </w:rPr>
        <w:fldChar w:fldCharType="separate"/>
      </w:r>
      <w:r>
        <w:rPr>
          <w:noProof/>
        </w:rPr>
        <w:t>10</w:t>
      </w:r>
      <w:r>
        <w:rPr>
          <w:noProof/>
        </w:rPr>
        <w:fldChar w:fldCharType="end"/>
      </w:r>
    </w:p>
    <w:p w14:paraId="5196C8CD" w14:textId="77777777" w:rsidR="008560FE" w:rsidRDefault="008560FE">
      <w:pPr>
        <w:pStyle w:val="42"/>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_Toc120865669 \h </w:instrText>
      </w:r>
      <w:r>
        <w:rPr>
          <w:noProof/>
        </w:rPr>
      </w:r>
      <w:r>
        <w:rPr>
          <w:noProof/>
        </w:rPr>
        <w:fldChar w:fldCharType="separate"/>
      </w:r>
      <w:r>
        <w:rPr>
          <w:noProof/>
        </w:rPr>
        <w:t>10</w:t>
      </w:r>
      <w:r>
        <w:rPr>
          <w:noProof/>
        </w:rPr>
        <w:fldChar w:fldCharType="end"/>
      </w:r>
    </w:p>
    <w:p w14:paraId="20A24B53" w14:textId="77777777" w:rsidR="008560FE" w:rsidRDefault="008560FE">
      <w:pPr>
        <w:pStyle w:val="42"/>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694FD0">
        <w:rPr>
          <w:rFonts w:cs="Arial"/>
          <w:noProof/>
          <w:lang w:eastAsia="zh-CN"/>
        </w:rPr>
        <w:t>Channel bandwidths per operating band for CA</w:t>
      </w:r>
      <w:r>
        <w:rPr>
          <w:noProof/>
        </w:rPr>
        <w:tab/>
      </w:r>
      <w:r>
        <w:rPr>
          <w:noProof/>
        </w:rPr>
        <w:fldChar w:fldCharType="begin"/>
      </w:r>
      <w:r>
        <w:rPr>
          <w:noProof/>
        </w:rPr>
        <w:instrText xml:space="preserve"> PAGEREF _Toc120865670 \h </w:instrText>
      </w:r>
      <w:r>
        <w:rPr>
          <w:noProof/>
        </w:rPr>
      </w:r>
      <w:r>
        <w:rPr>
          <w:noProof/>
        </w:rPr>
        <w:fldChar w:fldCharType="separate"/>
      </w:r>
      <w:r>
        <w:rPr>
          <w:noProof/>
        </w:rPr>
        <w:t>11</w:t>
      </w:r>
      <w:r>
        <w:rPr>
          <w:noProof/>
        </w:rPr>
        <w:fldChar w:fldCharType="end"/>
      </w:r>
    </w:p>
    <w:p w14:paraId="0D306361" w14:textId="77777777" w:rsidR="008560FE" w:rsidRDefault="008560FE">
      <w:pPr>
        <w:pStyle w:val="42"/>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_Toc120865671 \h </w:instrText>
      </w:r>
      <w:r>
        <w:rPr>
          <w:noProof/>
        </w:rPr>
      </w:r>
      <w:r>
        <w:rPr>
          <w:noProof/>
        </w:rPr>
        <w:fldChar w:fldCharType="separate"/>
      </w:r>
      <w:r>
        <w:rPr>
          <w:noProof/>
        </w:rPr>
        <w:t>11</w:t>
      </w:r>
      <w:r>
        <w:rPr>
          <w:noProof/>
        </w:rPr>
        <w:fldChar w:fldCharType="end"/>
      </w:r>
    </w:p>
    <w:p w14:paraId="14614ADF" w14:textId="77777777" w:rsidR="008560FE" w:rsidRDefault="008560FE">
      <w:pPr>
        <w:pStyle w:val="3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694FD0">
        <w:rPr>
          <w:rFonts w:cs="Arial"/>
          <w:noProof/>
          <w:lang w:eastAsia="zh-CN"/>
        </w:rPr>
        <w:t>Specific for 2 bands UL CA</w:t>
      </w:r>
      <w:r>
        <w:rPr>
          <w:noProof/>
        </w:rPr>
        <w:tab/>
      </w:r>
      <w:r>
        <w:rPr>
          <w:noProof/>
        </w:rPr>
        <w:fldChar w:fldCharType="begin"/>
      </w:r>
      <w:r>
        <w:rPr>
          <w:noProof/>
        </w:rPr>
        <w:instrText xml:space="preserve"> PAGEREF _Toc120865672 \h </w:instrText>
      </w:r>
      <w:r>
        <w:rPr>
          <w:noProof/>
        </w:rPr>
      </w:r>
      <w:r>
        <w:rPr>
          <w:noProof/>
        </w:rPr>
        <w:fldChar w:fldCharType="separate"/>
      </w:r>
      <w:r>
        <w:rPr>
          <w:noProof/>
        </w:rPr>
        <w:t>11</w:t>
      </w:r>
      <w:r>
        <w:rPr>
          <w:noProof/>
        </w:rPr>
        <w:fldChar w:fldCharType="end"/>
      </w:r>
    </w:p>
    <w:p w14:paraId="7381FD30" w14:textId="77777777" w:rsidR="008560FE" w:rsidRDefault="008560FE">
      <w:pPr>
        <w:pStyle w:val="42"/>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694FD0">
        <w:rPr>
          <w:rFonts w:cs="Arial"/>
          <w:noProof/>
          <w:lang w:eastAsia="zh-CN"/>
        </w:rPr>
        <w:t>UE co-existence studies</w:t>
      </w:r>
      <w:r>
        <w:rPr>
          <w:noProof/>
        </w:rPr>
        <w:tab/>
      </w:r>
      <w:r>
        <w:rPr>
          <w:noProof/>
        </w:rPr>
        <w:fldChar w:fldCharType="begin"/>
      </w:r>
      <w:r>
        <w:rPr>
          <w:noProof/>
        </w:rPr>
        <w:instrText xml:space="preserve"> PAGEREF _Toc120865673 \h </w:instrText>
      </w:r>
      <w:r>
        <w:rPr>
          <w:noProof/>
        </w:rPr>
      </w:r>
      <w:r>
        <w:rPr>
          <w:noProof/>
        </w:rPr>
        <w:fldChar w:fldCharType="separate"/>
      </w:r>
      <w:r>
        <w:rPr>
          <w:noProof/>
        </w:rPr>
        <w:t>11</w:t>
      </w:r>
      <w:r>
        <w:rPr>
          <w:noProof/>
        </w:rPr>
        <w:fldChar w:fldCharType="end"/>
      </w:r>
    </w:p>
    <w:p w14:paraId="5CDB12C5" w14:textId="77777777" w:rsidR="008560FE" w:rsidRDefault="008560FE">
      <w:pPr>
        <w:pStyle w:val="42"/>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694FD0">
        <w:rPr>
          <w:rFonts w:cs="Arial"/>
          <w:noProof/>
          <w:lang w:val="en-US" w:eastAsia="zh-CN"/>
        </w:rPr>
        <w:t>REFSENS requirements</w:t>
      </w:r>
      <w:r>
        <w:rPr>
          <w:noProof/>
        </w:rPr>
        <w:tab/>
      </w:r>
      <w:r>
        <w:rPr>
          <w:noProof/>
        </w:rPr>
        <w:fldChar w:fldCharType="begin"/>
      </w:r>
      <w:r>
        <w:rPr>
          <w:noProof/>
        </w:rPr>
        <w:instrText xml:space="preserve"> PAGEREF _Toc120865674 \h </w:instrText>
      </w:r>
      <w:r>
        <w:rPr>
          <w:noProof/>
        </w:rPr>
      </w:r>
      <w:r>
        <w:rPr>
          <w:noProof/>
        </w:rPr>
        <w:fldChar w:fldCharType="separate"/>
      </w:r>
      <w:r>
        <w:rPr>
          <w:noProof/>
        </w:rPr>
        <w:t>11</w:t>
      </w:r>
      <w:r>
        <w:rPr>
          <w:noProof/>
        </w:rPr>
        <w:fldChar w:fldCharType="end"/>
      </w:r>
    </w:p>
    <w:p w14:paraId="5B6C04FA" w14:textId="77777777" w:rsidR="008560FE" w:rsidRDefault="008560FE">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_Toc120865675 \h </w:instrText>
      </w:r>
      <w:r>
        <w:rPr>
          <w:noProof/>
        </w:rPr>
      </w:r>
      <w:r>
        <w:rPr>
          <w:noProof/>
        </w:rPr>
        <w:fldChar w:fldCharType="separate"/>
      </w:r>
      <w:r>
        <w:rPr>
          <w:noProof/>
        </w:rPr>
        <w:t>12</w:t>
      </w:r>
      <w:r>
        <w:rPr>
          <w:noProof/>
        </w:rPr>
        <w:fldChar w:fldCharType="end"/>
      </w:r>
    </w:p>
    <w:p w14:paraId="5A07DCDC" w14:textId="77777777" w:rsidR="008560FE" w:rsidRDefault="008560FE">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_Toc120865676 \h </w:instrText>
      </w:r>
      <w:r>
        <w:rPr>
          <w:noProof/>
        </w:rPr>
      </w:r>
      <w:r>
        <w:rPr>
          <w:noProof/>
        </w:rPr>
        <w:fldChar w:fldCharType="separate"/>
      </w:r>
      <w:r>
        <w:rPr>
          <w:noProof/>
        </w:rPr>
        <w:t>12</w:t>
      </w:r>
      <w:r>
        <w:rPr>
          <w:noProof/>
        </w:rPr>
        <w:fldChar w:fldCharType="end"/>
      </w:r>
    </w:p>
    <w:p w14:paraId="7AB0CF4A" w14:textId="77777777" w:rsidR="008560FE" w:rsidRDefault="008560FE">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_Toc120865677 \h </w:instrText>
      </w:r>
      <w:r>
        <w:rPr>
          <w:noProof/>
        </w:rPr>
      </w:r>
      <w:r>
        <w:rPr>
          <w:noProof/>
        </w:rPr>
        <w:fldChar w:fldCharType="separate"/>
      </w:r>
      <w:r>
        <w:rPr>
          <w:noProof/>
        </w:rPr>
        <w:t>12</w:t>
      </w:r>
      <w:r>
        <w:rPr>
          <w:noProof/>
        </w:rPr>
        <w:fldChar w:fldCharType="end"/>
      </w:r>
    </w:p>
    <w:p w14:paraId="6C0D553F" w14:textId="77777777" w:rsidR="008560FE" w:rsidRDefault="008560FE">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_Toc120865678 \h </w:instrText>
      </w:r>
      <w:r>
        <w:rPr>
          <w:noProof/>
        </w:rPr>
      </w:r>
      <w:r>
        <w:rPr>
          <w:noProof/>
        </w:rPr>
        <w:fldChar w:fldCharType="separate"/>
      </w:r>
      <w:r>
        <w:rPr>
          <w:noProof/>
        </w:rPr>
        <w:t>12</w:t>
      </w:r>
      <w:r>
        <w:rPr>
          <w:noProof/>
        </w:rPr>
        <w:fldChar w:fldCharType="end"/>
      </w:r>
    </w:p>
    <w:p w14:paraId="568C4C65" w14:textId="77777777" w:rsidR="008560FE" w:rsidRDefault="008560FE">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_Toc120865679 \h </w:instrText>
      </w:r>
      <w:r>
        <w:rPr>
          <w:noProof/>
        </w:rPr>
      </w:r>
      <w:r>
        <w:rPr>
          <w:noProof/>
        </w:rPr>
        <w:fldChar w:fldCharType="separate"/>
      </w:r>
      <w:r>
        <w:rPr>
          <w:noProof/>
        </w:rPr>
        <w:t>13</w:t>
      </w:r>
      <w:r>
        <w:rPr>
          <w:noProof/>
        </w:rPr>
        <w:fldChar w:fldCharType="end"/>
      </w:r>
    </w:p>
    <w:p w14:paraId="5F5B97EE" w14:textId="77777777" w:rsidR="008560FE" w:rsidRDefault="008560FE">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_Toc120865680 \h </w:instrText>
      </w:r>
      <w:r>
        <w:rPr>
          <w:noProof/>
        </w:rPr>
      </w:r>
      <w:r>
        <w:rPr>
          <w:noProof/>
        </w:rPr>
        <w:fldChar w:fldCharType="separate"/>
      </w:r>
      <w:r>
        <w:rPr>
          <w:noProof/>
        </w:rPr>
        <w:t>13</w:t>
      </w:r>
      <w:r>
        <w:rPr>
          <w:noProof/>
        </w:rPr>
        <w:fldChar w:fldCharType="end"/>
      </w:r>
    </w:p>
    <w:p w14:paraId="57E06C1D" w14:textId="77777777" w:rsidR="008560FE" w:rsidRDefault="008560FE">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_Toc120865681 \h </w:instrText>
      </w:r>
      <w:r>
        <w:rPr>
          <w:noProof/>
        </w:rPr>
      </w:r>
      <w:r>
        <w:rPr>
          <w:noProof/>
        </w:rPr>
        <w:fldChar w:fldCharType="separate"/>
      </w:r>
      <w:r>
        <w:rPr>
          <w:noProof/>
        </w:rPr>
        <w:t>13</w:t>
      </w:r>
      <w:r>
        <w:rPr>
          <w:noProof/>
        </w:rPr>
        <w:fldChar w:fldCharType="end"/>
      </w:r>
    </w:p>
    <w:p w14:paraId="57A06887" w14:textId="77777777" w:rsidR="008560FE" w:rsidRDefault="008560FE">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_Toc120865682 \h </w:instrText>
      </w:r>
      <w:r>
        <w:rPr>
          <w:noProof/>
        </w:rPr>
      </w:r>
      <w:r>
        <w:rPr>
          <w:noProof/>
        </w:rPr>
        <w:fldChar w:fldCharType="separate"/>
      </w:r>
      <w:r>
        <w:rPr>
          <w:noProof/>
        </w:rPr>
        <w:t>13</w:t>
      </w:r>
      <w:r>
        <w:rPr>
          <w:noProof/>
        </w:rPr>
        <w:fldChar w:fldCharType="end"/>
      </w:r>
    </w:p>
    <w:p w14:paraId="3FD6F4A2" w14:textId="77777777" w:rsidR="008560FE" w:rsidRDefault="008560FE">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_Toc120865683 \h </w:instrText>
      </w:r>
      <w:r>
        <w:rPr>
          <w:noProof/>
        </w:rPr>
      </w:r>
      <w:r>
        <w:rPr>
          <w:noProof/>
        </w:rPr>
        <w:fldChar w:fldCharType="separate"/>
      </w:r>
      <w:r>
        <w:rPr>
          <w:noProof/>
        </w:rPr>
        <w:t>14</w:t>
      </w:r>
      <w:r>
        <w:rPr>
          <w:noProof/>
        </w:rPr>
        <w:fldChar w:fldCharType="end"/>
      </w:r>
    </w:p>
    <w:p w14:paraId="3473D2C7" w14:textId="77777777" w:rsidR="008560FE" w:rsidRDefault="008560FE">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_Toc120865684 \h </w:instrText>
      </w:r>
      <w:r>
        <w:rPr>
          <w:noProof/>
        </w:rPr>
      </w:r>
      <w:r>
        <w:rPr>
          <w:noProof/>
        </w:rPr>
        <w:fldChar w:fldCharType="separate"/>
      </w:r>
      <w:r>
        <w:rPr>
          <w:noProof/>
        </w:rPr>
        <w:t>14</w:t>
      </w:r>
      <w:r>
        <w:rPr>
          <w:noProof/>
        </w:rPr>
        <w:fldChar w:fldCharType="end"/>
      </w:r>
    </w:p>
    <w:p w14:paraId="5A69F3A8" w14:textId="77777777" w:rsidR="008560FE" w:rsidRDefault="008560FE">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_Toc120865685 \h </w:instrText>
      </w:r>
      <w:r>
        <w:rPr>
          <w:noProof/>
        </w:rPr>
      </w:r>
      <w:r>
        <w:rPr>
          <w:noProof/>
        </w:rPr>
        <w:fldChar w:fldCharType="separate"/>
      </w:r>
      <w:r>
        <w:rPr>
          <w:noProof/>
        </w:rPr>
        <w:t>14</w:t>
      </w:r>
      <w:r>
        <w:rPr>
          <w:noProof/>
        </w:rPr>
        <w:fldChar w:fldCharType="end"/>
      </w:r>
    </w:p>
    <w:p w14:paraId="2DB56C4B" w14:textId="77777777" w:rsidR="008560FE" w:rsidRDefault="008560FE">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_Toc120865686 \h </w:instrText>
      </w:r>
      <w:r>
        <w:rPr>
          <w:noProof/>
        </w:rPr>
      </w:r>
      <w:r>
        <w:rPr>
          <w:noProof/>
        </w:rPr>
        <w:fldChar w:fldCharType="separate"/>
      </w:r>
      <w:r>
        <w:rPr>
          <w:noProof/>
        </w:rPr>
        <w:t>14</w:t>
      </w:r>
      <w:r>
        <w:rPr>
          <w:noProof/>
        </w:rPr>
        <w:fldChar w:fldCharType="end"/>
      </w:r>
    </w:p>
    <w:p w14:paraId="2408412E" w14:textId="77777777" w:rsidR="008560FE" w:rsidRDefault="008560FE">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_Toc120865687 \h </w:instrText>
      </w:r>
      <w:r>
        <w:rPr>
          <w:noProof/>
        </w:rPr>
      </w:r>
      <w:r>
        <w:rPr>
          <w:noProof/>
        </w:rPr>
        <w:fldChar w:fldCharType="separate"/>
      </w:r>
      <w:r>
        <w:rPr>
          <w:noProof/>
        </w:rPr>
        <w:t>15</w:t>
      </w:r>
      <w:r>
        <w:rPr>
          <w:noProof/>
        </w:rPr>
        <w:fldChar w:fldCharType="end"/>
      </w:r>
    </w:p>
    <w:p w14:paraId="6BB94392" w14:textId="77777777" w:rsidR="008560FE" w:rsidRDefault="008560FE">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_Toc120865688 \h </w:instrText>
      </w:r>
      <w:r>
        <w:rPr>
          <w:noProof/>
        </w:rPr>
      </w:r>
      <w:r>
        <w:rPr>
          <w:noProof/>
        </w:rPr>
        <w:fldChar w:fldCharType="separate"/>
      </w:r>
      <w:r>
        <w:rPr>
          <w:noProof/>
        </w:rPr>
        <w:t>15</w:t>
      </w:r>
      <w:r>
        <w:rPr>
          <w:noProof/>
        </w:rPr>
        <w:fldChar w:fldCharType="end"/>
      </w:r>
    </w:p>
    <w:p w14:paraId="3D622B47" w14:textId="77777777" w:rsidR="008560FE" w:rsidRDefault="008560FE">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_Toc120865689 \h </w:instrText>
      </w:r>
      <w:r>
        <w:rPr>
          <w:noProof/>
        </w:rPr>
      </w:r>
      <w:r>
        <w:rPr>
          <w:noProof/>
        </w:rPr>
        <w:fldChar w:fldCharType="separate"/>
      </w:r>
      <w:r>
        <w:rPr>
          <w:noProof/>
        </w:rPr>
        <w:t>15</w:t>
      </w:r>
      <w:r>
        <w:rPr>
          <w:noProof/>
        </w:rPr>
        <w:fldChar w:fldCharType="end"/>
      </w:r>
    </w:p>
    <w:p w14:paraId="7A232AB7" w14:textId="77777777" w:rsidR="008560FE" w:rsidRDefault="008560FE">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_Toc120865690 \h </w:instrText>
      </w:r>
      <w:r>
        <w:rPr>
          <w:noProof/>
        </w:rPr>
      </w:r>
      <w:r>
        <w:rPr>
          <w:noProof/>
        </w:rPr>
        <w:fldChar w:fldCharType="separate"/>
      </w:r>
      <w:r>
        <w:rPr>
          <w:noProof/>
        </w:rPr>
        <w:t>15</w:t>
      </w:r>
      <w:r>
        <w:rPr>
          <w:noProof/>
        </w:rPr>
        <w:fldChar w:fldCharType="end"/>
      </w:r>
    </w:p>
    <w:p w14:paraId="322AAC36" w14:textId="77777777" w:rsidR="008560FE" w:rsidRDefault="008560FE">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_Toc120865691 \h </w:instrText>
      </w:r>
      <w:r>
        <w:rPr>
          <w:noProof/>
        </w:rPr>
      </w:r>
      <w:r>
        <w:rPr>
          <w:noProof/>
        </w:rPr>
        <w:fldChar w:fldCharType="separate"/>
      </w:r>
      <w:r>
        <w:rPr>
          <w:noProof/>
        </w:rPr>
        <w:t>15</w:t>
      </w:r>
      <w:r>
        <w:rPr>
          <w:noProof/>
        </w:rPr>
        <w:fldChar w:fldCharType="end"/>
      </w:r>
    </w:p>
    <w:p w14:paraId="2A1D65AA" w14:textId="77777777" w:rsidR="008560FE" w:rsidRDefault="008560FE">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_Toc120865692 \h </w:instrText>
      </w:r>
      <w:r>
        <w:rPr>
          <w:noProof/>
        </w:rPr>
      </w:r>
      <w:r>
        <w:rPr>
          <w:noProof/>
        </w:rPr>
        <w:fldChar w:fldCharType="separate"/>
      </w:r>
      <w:r>
        <w:rPr>
          <w:noProof/>
        </w:rPr>
        <w:t>15</w:t>
      </w:r>
      <w:r>
        <w:rPr>
          <w:noProof/>
        </w:rPr>
        <w:fldChar w:fldCharType="end"/>
      </w:r>
    </w:p>
    <w:p w14:paraId="44D200A0" w14:textId="77777777" w:rsidR="008560FE" w:rsidRDefault="008560FE">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_Toc120865693 \h </w:instrText>
      </w:r>
      <w:r>
        <w:rPr>
          <w:noProof/>
        </w:rPr>
      </w:r>
      <w:r>
        <w:rPr>
          <w:noProof/>
        </w:rPr>
        <w:fldChar w:fldCharType="separate"/>
      </w:r>
      <w:r>
        <w:rPr>
          <w:noProof/>
        </w:rPr>
        <w:t>15</w:t>
      </w:r>
      <w:r>
        <w:rPr>
          <w:noProof/>
        </w:rPr>
        <w:fldChar w:fldCharType="end"/>
      </w:r>
    </w:p>
    <w:p w14:paraId="476EDA1C" w14:textId="77777777" w:rsidR="008560FE" w:rsidRDefault="008560FE">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_Toc120865694 \h </w:instrText>
      </w:r>
      <w:r>
        <w:rPr>
          <w:noProof/>
        </w:rPr>
      </w:r>
      <w:r>
        <w:rPr>
          <w:noProof/>
        </w:rPr>
        <w:fldChar w:fldCharType="separate"/>
      </w:r>
      <w:r>
        <w:rPr>
          <w:noProof/>
        </w:rPr>
        <w:t>16</w:t>
      </w:r>
      <w:r>
        <w:rPr>
          <w:noProof/>
        </w:rPr>
        <w:fldChar w:fldCharType="end"/>
      </w:r>
    </w:p>
    <w:p w14:paraId="02B231CD" w14:textId="77777777" w:rsidR="008560FE" w:rsidRDefault="008560FE">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_Toc120865695 \h </w:instrText>
      </w:r>
      <w:r>
        <w:rPr>
          <w:noProof/>
        </w:rPr>
      </w:r>
      <w:r>
        <w:rPr>
          <w:noProof/>
        </w:rPr>
        <w:fldChar w:fldCharType="separate"/>
      </w:r>
      <w:r>
        <w:rPr>
          <w:noProof/>
        </w:rPr>
        <w:t>16</w:t>
      </w:r>
      <w:r>
        <w:rPr>
          <w:noProof/>
        </w:rPr>
        <w:fldChar w:fldCharType="end"/>
      </w:r>
    </w:p>
    <w:p w14:paraId="092D3FD8" w14:textId="77777777" w:rsidR="008560FE" w:rsidRDefault="008560FE">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_Toc120865696 \h </w:instrText>
      </w:r>
      <w:r>
        <w:rPr>
          <w:noProof/>
        </w:rPr>
      </w:r>
      <w:r>
        <w:rPr>
          <w:noProof/>
        </w:rPr>
        <w:fldChar w:fldCharType="separate"/>
      </w:r>
      <w:r>
        <w:rPr>
          <w:noProof/>
        </w:rPr>
        <w:t>16</w:t>
      </w:r>
      <w:r>
        <w:rPr>
          <w:noProof/>
        </w:rPr>
        <w:fldChar w:fldCharType="end"/>
      </w:r>
    </w:p>
    <w:p w14:paraId="27F7080E" w14:textId="77777777" w:rsidR="008560FE" w:rsidRDefault="008560FE">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_Toc120865697 \h </w:instrText>
      </w:r>
      <w:r>
        <w:rPr>
          <w:noProof/>
        </w:rPr>
      </w:r>
      <w:r>
        <w:rPr>
          <w:noProof/>
        </w:rPr>
        <w:fldChar w:fldCharType="separate"/>
      </w:r>
      <w:r>
        <w:rPr>
          <w:noProof/>
        </w:rPr>
        <w:t>16</w:t>
      </w:r>
      <w:r>
        <w:rPr>
          <w:noProof/>
        </w:rPr>
        <w:fldChar w:fldCharType="end"/>
      </w:r>
    </w:p>
    <w:p w14:paraId="4AFCCF9A" w14:textId="77777777" w:rsidR="008560FE" w:rsidRDefault="008560FE">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_Toc120865698 \h </w:instrText>
      </w:r>
      <w:r>
        <w:rPr>
          <w:noProof/>
        </w:rPr>
      </w:r>
      <w:r>
        <w:rPr>
          <w:noProof/>
        </w:rPr>
        <w:fldChar w:fldCharType="separate"/>
      </w:r>
      <w:r>
        <w:rPr>
          <w:noProof/>
        </w:rPr>
        <w:t>16</w:t>
      </w:r>
      <w:r>
        <w:rPr>
          <w:noProof/>
        </w:rPr>
        <w:fldChar w:fldCharType="end"/>
      </w:r>
    </w:p>
    <w:p w14:paraId="5FB51F52" w14:textId="77777777" w:rsidR="008560FE" w:rsidRDefault="008560FE">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_Toc120865699 \h </w:instrText>
      </w:r>
      <w:r>
        <w:rPr>
          <w:noProof/>
        </w:rPr>
      </w:r>
      <w:r>
        <w:rPr>
          <w:noProof/>
        </w:rPr>
        <w:fldChar w:fldCharType="separate"/>
      </w:r>
      <w:r>
        <w:rPr>
          <w:noProof/>
        </w:rPr>
        <w:t>16</w:t>
      </w:r>
      <w:r>
        <w:rPr>
          <w:noProof/>
        </w:rPr>
        <w:fldChar w:fldCharType="end"/>
      </w:r>
    </w:p>
    <w:p w14:paraId="427F832D" w14:textId="77777777" w:rsidR="008560FE" w:rsidRDefault="008560FE">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_Toc120865700 \h </w:instrText>
      </w:r>
      <w:r>
        <w:rPr>
          <w:noProof/>
        </w:rPr>
      </w:r>
      <w:r>
        <w:rPr>
          <w:noProof/>
        </w:rPr>
        <w:fldChar w:fldCharType="separate"/>
      </w:r>
      <w:r>
        <w:rPr>
          <w:noProof/>
        </w:rPr>
        <w:t>16</w:t>
      </w:r>
      <w:r>
        <w:rPr>
          <w:noProof/>
        </w:rPr>
        <w:fldChar w:fldCharType="end"/>
      </w:r>
    </w:p>
    <w:p w14:paraId="30D82EE3" w14:textId="77777777" w:rsidR="008560FE" w:rsidRDefault="008560FE">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_Toc120865701 \h </w:instrText>
      </w:r>
      <w:r>
        <w:rPr>
          <w:noProof/>
        </w:rPr>
      </w:r>
      <w:r>
        <w:rPr>
          <w:noProof/>
        </w:rPr>
        <w:fldChar w:fldCharType="separate"/>
      </w:r>
      <w:r>
        <w:rPr>
          <w:noProof/>
        </w:rPr>
        <w:t>16</w:t>
      </w:r>
      <w:r>
        <w:rPr>
          <w:noProof/>
        </w:rPr>
        <w:fldChar w:fldCharType="end"/>
      </w:r>
    </w:p>
    <w:p w14:paraId="708B96A0" w14:textId="77777777" w:rsidR="008560FE" w:rsidRDefault="008560FE">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_Toc120865702 \h </w:instrText>
      </w:r>
      <w:r>
        <w:rPr>
          <w:noProof/>
        </w:rPr>
      </w:r>
      <w:r>
        <w:rPr>
          <w:noProof/>
        </w:rPr>
        <w:fldChar w:fldCharType="separate"/>
      </w:r>
      <w:r>
        <w:rPr>
          <w:noProof/>
        </w:rPr>
        <w:t>17</w:t>
      </w:r>
      <w:r>
        <w:rPr>
          <w:noProof/>
        </w:rPr>
        <w:fldChar w:fldCharType="end"/>
      </w:r>
    </w:p>
    <w:p w14:paraId="361E6200" w14:textId="77777777" w:rsidR="008560FE" w:rsidRDefault="008560FE">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_Toc120865703 \h </w:instrText>
      </w:r>
      <w:r>
        <w:rPr>
          <w:noProof/>
        </w:rPr>
      </w:r>
      <w:r>
        <w:rPr>
          <w:noProof/>
        </w:rPr>
        <w:fldChar w:fldCharType="separate"/>
      </w:r>
      <w:r>
        <w:rPr>
          <w:noProof/>
        </w:rPr>
        <w:t>17</w:t>
      </w:r>
      <w:r>
        <w:rPr>
          <w:noProof/>
        </w:rPr>
        <w:fldChar w:fldCharType="end"/>
      </w:r>
    </w:p>
    <w:p w14:paraId="46A266CD" w14:textId="77777777" w:rsidR="008560FE" w:rsidRDefault="008560FE">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_Toc120865704 \h </w:instrText>
      </w:r>
      <w:r>
        <w:rPr>
          <w:noProof/>
        </w:rPr>
      </w:r>
      <w:r>
        <w:rPr>
          <w:noProof/>
        </w:rPr>
        <w:fldChar w:fldCharType="separate"/>
      </w:r>
      <w:r>
        <w:rPr>
          <w:noProof/>
        </w:rPr>
        <w:t>17</w:t>
      </w:r>
      <w:r>
        <w:rPr>
          <w:noProof/>
        </w:rPr>
        <w:fldChar w:fldCharType="end"/>
      </w:r>
    </w:p>
    <w:p w14:paraId="5F4EA747" w14:textId="77777777" w:rsidR="008560FE" w:rsidRDefault="008560FE">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_Toc120865705 \h </w:instrText>
      </w:r>
      <w:r>
        <w:rPr>
          <w:noProof/>
        </w:rPr>
      </w:r>
      <w:r>
        <w:rPr>
          <w:noProof/>
        </w:rPr>
        <w:fldChar w:fldCharType="separate"/>
      </w:r>
      <w:r>
        <w:rPr>
          <w:noProof/>
        </w:rPr>
        <w:t>17</w:t>
      </w:r>
      <w:r>
        <w:rPr>
          <w:noProof/>
        </w:rPr>
        <w:fldChar w:fldCharType="end"/>
      </w:r>
    </w:p>
    <w:p w14:paraId="677442B4" w14:textId="77777777" w:rsidR="008560FE" w:rsidRDefault="008560FE">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_Toc120865706 \h </w:instrText>
      </w:r>
      <w:r>
        <w:rPr>
          <w:noProof/>
        </w:rPr>
      </w:r>
      <w:r>
        <w:rPr>
          <w:noProof/>
        </w:rPr>
        <w:fldChar w:fldCharType="separate"/>
      </w:r>
      <w:r>
        <w:rPr>
          <w:noProof/>
        </w:rPr>
        <w:t>17</w:t>
      </w:r>
      <w:r>
        <w:rPr>
          <w:noProof/>
        </w:rPr>
        <w:fldChar w:fldCharType="end"/>
      </w:r>
    </w:p>
    <w:p w14:paraId="722FF384" w14:textId="77777777" w:rsidR="008560FE" w:rsidRDefault="008560FE">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_Toc120865707 \h </w:instrText>
      </w:r>
      <w:r>
        <w:rPr>
          <w:noProof/>
        </w:rPr>
      </w:r>
      <w:r>
        <w:rPr>
          <w:noProof/>
        </w:rPr>
        <w:fldChar w:fldCharType="separate"/>
      </w:r>
      <w:r>
        <w:rPr>
          <w:noProof/>
        </w:rPr>
        <w:t>17</w:t>
      </w:r>
      <w:r>
        <w:rPr>
          <w:noProof/>
        </w:rPr>
        <w:fldChar w:fldCharType="end"/>
      </w:r>
    </w:p>
    <w:p w14:paraId="349E0005" w14:textId="77777777" w:rsidR="008560FE" w:rsidRDefault="008560FE">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_Toc120865708 \h </w:instrText>
      </w:r>
      <w:r>
        <w:rPr>
          <w:noProof/>
        </w:rPr>
      </w:r>
      <w:r>
        <w:rPr>
          <w:noProof/>
        </w:rPr>
        <w:fldChar w:fldCharType="separate"/>
      </w:r>
      <w:r>
        <w:rPr>
          <w:noProof/>
        </w:rPr>
        <w:t>17</w:t>
      </w:r>
      <w:r>
        <w:rPr>
          <w:noProof/>
        </w:rPr>
        <w:fldChar w:fldCharType="end"/>
      </w:r>
    </w:p>
    <w:p w14:paraId="2C739D67" w14:textId="77777777" w:rsidR="008560FE" w:rsidRDefault="008560FE">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_Toc120865709 \h </w:instrText>
      </w:r>
      <w:r>
        <w:rPr>
          <w:noProof/>
        </w:rPr>
      </w:r>
      <w:r>
        <w:rPr>
          <w:noProof/>
        </w:rPr>
        <w:fldChar w:fldCharType="separate"/>
      </w:r>
      <w:r>
        <w:rPr>
          <w:noProof/>
        </w:rPr>
        <w:t>17</w:t>
      </w:r>
      <w:r>
        <w:rPr>
          <w:noProof/>
        </w:rPr>
        <w:fldChar w:fldCharType="end"/>
      </w:r>
    </w:p>
    <w:p w14:paraId="6A6A4D3C" w14:textId="77777777" w:rsidR="008560FE" w:rsidRDefault="008560FE">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_Toc120865710 \h </w:instrText>
      </w:r>
      <w:r>
        <w:rPr>
          <w:noProof/>
        </w:rPr>
      </w:r>
      <w:r>
        <w:rPr>
          <w:noProof/>
        </w:rPr>
        <w:fldChar w:fldCharType="separate"/>
      </w:r>
      <w:r>
        <w:rPr>
          <w:noProof/>
        </w:rPr>
        <w:t>18</w:t>
      </w:r>
      <w:r>
        <w:rPr>
          <w:noProof/>
        </w:rPr>
        <w:fldChar w:fldCharType="end"/>
      </w:r>
    </w:p>
    <w:p w14:paraId="0B21E851" w14:textId="77777777" w:rsidR="008560FE" w:rsidRDefault="008560FE">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_Toc120865711 \h </w:instrText>
      </w:r>
      <w:r>
        <w:rPr>
          <w:noProof/>
        </w:rPr>
      </w:r>
      <w:r>
        <w:rPr>
          <w:noProof/>
        </w:rPr>
        <w:fldChar w:fldCharType="separate"/>
      </w:r>
      <w:r>
        <w:rPr>
          <w:noProof/>
        </w:rPr>
        <w:t>18</w:t>
      </w:r>
      <w:r>
        <w:rPr>
          <w:noProof/>
        </w:rPr>
        <w:fldChar w:fldCharType="end"/>
      </w:r>
    </w:p>
    <w:p w14:paraId="2EDA2605" w14:textId="77777777" w:rsidR="008560FE" w:rsidRDefault="008560FE">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_Toc120865712 \h </w:instrText>
      </w:r>
      <w:r>
        <w:rPr>
          <w:noProof/>
        </w:rPr>
      </w:r>
      <w:r>
        <w:rPr>
          <w:noProof/>
        </w:rPr>
        <w:fldChar w:fldCharType="separate"/>
      </w:r>
      <w:r>
        <w:rPr>
          <w:noProof/>
        </w:rPr>
        <w:t>18</w:t>
      </w:r>
      <w:r>
        <w:rPr>
          <w:noProof/>
        </w:rPr>
        <w:fldChar w:fldCharType="end"/>
      </w:r>
    </w:p>
    <w:p w14:paraId="01F1694F" w14:textId="77777777" w:rsidR="008560FE" w:rsidRDefault="008560FE">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_Toc120865713 \h </w:instrText>
      </w:r>
      <w:r>
        <w:rPr>
          <w:noProof/>
        </w:rPr>
      </w:r>
      <w:r>
        <w:rPr>
          <w:noProof/>
        </w:rPr>
        <w:fldChar w:fldCharType="separate"/>
      </w:r>
      <w:r>
        <w:rPr>
          <w:noProof/>
        </w:rPr>
        <w:t>18</w:t>
      </w:r>
      <w:r>
        <w:rPr>
          <w:noProof/>
        </w:rPr>
        <w:fldChar w:fldCharType="end"/>
      </w:r>
    </w:p>
    <w:p w14:paraId="2561A6DC" w14:textId="77777777" w:rsidR="008560FE" w:rsidRDefault="008560FE">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_Toc120865714 \h </w:instrText>
      </w:r>
      <w:r>
        <w:rPr>
          <w:noProof/>
        </w:rPr>
      </w:r>
      <w:r>
        <w:rPr>
          <w:noProof/>
        </w:rPr>
        <w:fldChar w:fldCharType="separate"/>
      </w:r>
      <w:r>
        <w:rPr>
          <w:noProof/>
        </w:rPr>
        <w:t>18</w:t>
      </w:r>
      <w:r>
        <w:rPr>
          <w:noProof/>
        </w:rPr>
        <w:fldChar w:fldCharType="end"/>
      </w:r>
    </w:p>
    <w:p w14:paraId="2E4B1161" w14:textId="77777777" w:rsidR="008560FE" w:rsidRDefault="008560FE">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_Toc120865715 \h </w:instrText>
      </w:r>
      <w:r>
        <w:rPr>
          <w:noProof/>
        </w:rPr>
      </w:r>
      <w:r>
        <w:rPr>
          <w:noProof/>
        </w:rPr>
        <w:fldChar w:fldCharType="separate"/>
      </w:r>
      <w:r>
        <w:rPr>
          <w:noProof/>
        </w:rPr>
        <w:t>18</w:t>
      </w:r>
      <w:r>
        <w:rPr>
          <w:noProof/>
        </w:rPr>
        <w:fldChar w:fldCharType="end"/>
      </w:r>
    </w:p>
    <w:p w14:paraId="10E67D59" w14:textId="77777777" w:rsidR="008560FE" w:rsidRDefault="008560FE">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_Toc120865716 \h </w:instrText>
      </w:r>
      <w:r>
        <w:rPr>
          <w:noProof/>
        </w:rPr>
      </w:r>
      <w:r>
        <w:rPr>
          <w:noProof/>
        </w:rPr>
        <w:fldChar w:fldCharType="separate"/>
      </w:r>
      <w:r>
        <w:rPr>
          <w:noProof/>
        </w:rPr>
        <w:t>18</w:t>
      </w:r>
      <w:r>
        <w:rPr>
          <w:noProof/>
        </w:rPr>
        <w:fldChar w:fldCharType="end"/>
      </w:r>
    </w:p>
    <w:p w14:paraId="75638144" w14:textId="77777777" w:rsidR="008560FE" w:rsidRDefault="008560FE">
      <w:pPr>
        <w:pStyle w:val="42"/>
        <w:rPr>
          <w:rFonts w:asciiTheme="minorHAnsi" w:hAnsiTheme="minorHAnsi" w:cstheme="minorBidi"/>
          <w:noProof/>
          <w:kern w:val="2"/>
          <w:sz w:val="21"/>
          <w:szCs w:val="22"/>
          <w:lang w:val="en-US" w:eastAsia="zh-CN"/>
        </w:rPr>
      </w:pPr>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_Toc120865717 \h </w:instrText>
      </w:r>
      <w:r>
        <w:rPr>
          <w:noProof/>
        </w:rPr>
      </w:r>
      <w:r>
        <w:rPr>
          <w:noProof/>
        </w:rPr>
        <w:fldChar w:fldCharType="separate"/>
      </w:r>
      <w:r>
        <w:rPr>
          <w:noProof/>
        </w:rPr>
        <w:t>18</w:t>
      </w:r>
      <w:r>
        <w:rPr>
          <w:noProof/>
        </w:rPr>
        <w:fldChar w:fldCharType="end"/>
      </w:r>
    </w:p>
    <w:p w14:paraId="056307EA" w14:textId="77777777" w:rsidR="008560FE" w:rsidRDefault="008560FE">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_Toc120865718 \h </w:instrText>
      </w:r>
      <w:r>
        <w:rPr>
          <w:noProof/>
        </w:rPr>
      </w:r>
      <w:r>
        <w:rPr>
          <w:noProof/>
        </w:rPr>
        <w:fldChar w:fldCharType="separate"/>
      </w:r>
      <w:r>
        <w:rPr>
          <w:noProof/>
        </w:rPr>
        <w:t>19</w:t>
      </w:r>
      <w:r>
        <w:rPr>
          <w:noProof/>
        </w:rPr>
        <w:fldChar w:fldCharType="end"/>
      </w:r>
    </w:p>
    <w:p w14:paraId="43335960" w14:textId="77777777" w:rsidR="008560FE" w:rsidRDefault="008560FE">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_Toc120865719 \h </w:instrText>
      </w:r>
      <w:r>
        <w:rPr>
          <w:noProof/>
        </w:rPr>
      </w:r>
      <w:r>
        <w:rPr>
          <w:noProof/>
        </w:rPr>
        <w:fldChar w:fldCharType="separate"/>
      </w:r>
      <w:r>
        <w:rPr>
          <w:noProof/>
        </w:rPr>
        <w:t>19</w:t>
      </w:r>
      <w:r>
        <w:rPr>
          <w:noProof/>
        </w:rPr>
        <w:fldChar w:fldCharType="end"/>
      </w:r>
    </w:p>
    <w:p w14:paraId="23F888A6" w14:textId="77777777" w:rsidR="008560FE" w:rsidRDefault="008560FE">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_Toc120865720 \h </w:instrText>
      </w:r>
      <w:r>
        <w:rPr>
          <w:noProof/>
        </w:rPr>
      </w:r>
      <w:r>
        <w:rPr>
          <w:noProof/>
        </w:rPr>
        <w:fldChar w:fldCharType="separate"/>
      </w:r>
      <w:r>
        <w:rPr>
          <w:noProof/>
        </w:rPr>
        <w:t>19</w:t>
      </w:r>
      <w:r>
        <w:rPr>
          <w:noProof/>
        </w:rPr>
        <w:fldChar w:fldCharType="end"/>
      </w:r>
    </w:p>
    <w:p w14:paraId="109F1ACE" w14:textId="77777777" w:rsidR="008560FE" w:rsidRDefault="008560FE">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_Toc120865721 \h </w:instrText>
      </w:r>
      <w:r>
        <w:rPr>
          <w:noProof/>
        </w:rPr>
      </w:r>
      <w:r>
        <w:rPr>
          <w:noProof/>
        </w:rPr>
        <w:fldChar w:fldCharType="separate"/>
      </w:r>
      <w:r>
        <w:rPr>
          <w:noProof/>
        </w:rPr>
        <w:t>19</w:t>
      </w:r>
      <w:r>
        <w:rPr>
          <w:noProof/>
        </w:rPr>
        <w:fldChar w:fldCharType="end"/>
      </w:r>
    </w:p>
    <w:p w14:paraId="42D403CA" w14:textId="77777777" w:rsidR="008560FE" w:rsidRDefault="008560FE">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_Toc120865722 \h </w:instrText>
      </w:r>
      <w:r>
        <w:rPr>
          <w:noProof/>
        </w:rPr>
      </w:r>
      <w:r>
        <w:rPr>
          <w:noProof/>
        </w:rPr>
        <w:fldChar w:fldCharType="separate"/>
      </w:r>
      <w:r>
        <w:rPr>
          <w:noProof/>
        </w:rPr>
        <w:t>19</w:t>
      </w:r>
      <w:r>
        <w:rPr>
          <w:noProof/>
        </w:rPr>
        <w:fldChar w:fldCharType="end"/>
      </w:r>
    </w:p>
    <w:p w14:paraId="5AA223A3" w14:textId="77777777" w:rsidR="008560FE" w:rsidRDefault="008560FE">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_Toc120865723 \h </w:instrText>
      </w:r>
      <w:r>
        <w:rPr>
          <w:noProof/>
        </w:rPr>
      </w:r>
      <w:r>
        <w:rPr>
          <w:noProof/>
        </w:rPr>
        <w:fldChar w:fldCharType="separate"/>
      </w:r>
      <w:r>
        <w:rPr>
          <w:noProof/>
        </w:rPr>
        <w:t>20</w:t>
      </w:r>
      <w:r>
        <w:rPr>
          <w:noProof/>
        </w:rPr>
        <w:fldChar w:fldCharType="end"/>
      </w:r>
    </w:p>
    <w:p w14:paraId="193E1A74" w14:textId="77777777" w:rsidR="008560FE" w:rsidRDefault="008560FE">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_Toc120865724 \h </w:instrText>
      </w:r>
      <w:r>
        <w:rPr>
          <w:noProof/>
        </w:rPr>
      </w:r>
      <w:r>
        <w:rPr>
          <w:noProof/>
        </w:rPr>
        <w:fldChar w:fldCharType="separate"/>
      </w:r>
      <w:r>
        <w:rPr>
          <w:noProof/>
        </w:rPr>
        <w:t>20</w:t>
      </w:r>
      <w:r>
        <w:rPr>
          <w:noProof/>
        </w:rPr>
        <w:fldChar w:fldCharType="end"/>
      </w:r>
    </w:p>
    <w:p w14:paraId="7E899FBD" w14:textId="77777777" w:rsidR="008560FE" w:rsidRDefault="008560FE">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_Toc120865725 \h </w:instrText>
      </w:r>
      <w:r>
        <w:rPr>
          <w:noProof/>
        </w:rPr>
      </w:r>
      <w:r>
        <w:rPr>
          <w:noProof/>
        </w:rPr>
        <w:fldChar w:fldCharType="separate"/>
      </w:r>
      <w:r>
        <w:rPr>
          <w:noProof/>
        </w:rPr>
        <w:t>20</w:t>
      </w:r>
      <w:r>
        <w:rPr>
          <w:noProof/>
        </w:rPr>
        <w:fldChar w:fldCharType="end"/>
      </w:r>
    </w:p>
    <w:p w14:paraId="00C2206E" w14:textId="77777777" w:rsidR="008560FE" w:rsidRDefault="008560FE">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_Toc120865726 \h </w:instrText>
      </w:r>
      <w:r>
        <w:rPr>
          <w:noProof/>
        </w:rPr>
      </w:r>
      <w:r>
        <w:rPr>
          <w:noProof/>
        </w:rPr>
        <w:fldChar w:fldCharType="separate"/>
      </w:r>
      <w:r>
        <w:rPr>
          <w:noProof/>
        </w:rPr>
        <w:t>20</w:t>
      </w:r>
      <w:r>
        <w:rPr>
          <w:noProof/>
        </w:rPr>
        <w:fldChar w:fldCharType="end"/>
      </w:r>
    </w:p>
    <w:p w14:paraId="3262DEB9" w14:textId="77777777" w:rsidR="008560FE" w:rsidRDefault="008560FE">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_Toc120865727 \h </w:instrText>
      </w:r>
      <w:r>
        <w:rPr>
          <w:noProof/>
        </w:rPr>
      </w:r>
      <w:r>
        <w:rPr>
          <w:noProof/>
        </w:rPr>
        <w:fldChar w:fldCharType="separate"/>
      </w:r>
      <w:r>
        <w:rPr>
          <w:noProof/>
        </w:rPr>
        <w:t>20</w:t>
      </w:r>
      <w:r>
        <w:rPr>
          <w:noProof/>
        </w:rPr>
        <w:fldChar w:fldCharType="end"/>
      </w:r>
    </w:p>
    <w:p w14:paraId="160732FB" w14:textId="77777777" w:rsidR="008560FE" w:rsidRDefault="008560FE">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_Toc120865728 \h </w:instrText>
      </w:r>
      <w:r>
        <w:rPr>
          <w:noProof/>
        </w:rPr>
      </w:r>
      <w:r>
        <w:rPr>
          <w:noProof/>
        </w:rPr>
        <w:fldChar w:fldCharType="separate"/>
      </w:r>
      <w:r>
        <w:rPr>
          <w:noProof/>
        </w:rPr>
        <w:t>21</w:t>
      </w:r>
      <w:r>
        <w:rPr>
          <w:noProof/>
        </w:rPr>
        <w:fldChar w:fldCharType="end"/>
      </w:r>
    </w:p>
    <w:p w14:paraId="2D3B8902" w14:textId="77777777" w:rsidR="008560FE" w:rsidRDefault="008560FE">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_Toc120865729 \h </w:instrText>
      </w:r>
      <w:r>
        <w:rPr>
          <w:noProof/>
        </w:rPr>
      </w:r>
      <w:r>
        <w:rPr>
          <w:noProof/>
        </w:rPr>
        <w:fldChar w:fldCharType="separate"/>
      </w:r>
      <w:r>
        <w:rPr>
          <w:noProof/>
        </w:rPr>
        <w:t>21</w:t>
      </w:r>
      <w:r>
        <w:rPr>
          <w:noProof/>
        </w:rPr>
        <w:fldChar w:fldCharType="end"/>
      </w:r>
    </w:p>
    <w:p w14:paraId="6003EE4D" w14:textId="77777777" w:rsidR="008560FE" w:rsidRDefault="008560FE">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_Toc120865730 \h </w:instrText>
      </w:r>
      <w:r>
        <w:rPr>
          <w:noProof/>
        </w:rPr>
      </w:r>
      <w:r>
        <w:rPr>
          <w:noProof/>
        </w:rPr>
        <w:fldChar w:fldCharType="separate"/>
      </w:r>
      <w:r>
        <w:rPr>
          <w:noProof/>
        </w:rPr>
        <w:t>21</w:t>
      </w:r>
      <w:r>
        <w:rPr>
          <w:noProof/>
        </w:rPr>
        <w:fldChar w:fldCharType="end"/>
      </w:r>
    </w:p>
    <w:p w14:paraId="11D9D6A1" w14:textId="77777777" w:rsidR="008560FE" w:rsidRDefault="008560FE">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_Toc120865731 \h </w:instrText>
      </w:r>
      <w:r>
        <w:rPr>
          <w:noProof/>
        </w:rPr>
      </w:r>
      <w:r>
        <w:rPr>
          <w:noProof/>
        </w:rPr>
        <w:fldChar w:fldCharType="separate"/>
      </w:r>
      <w:r>
        <w:rPr>
          <w:noProof/>
        </w:rPr>
        <w:t>21</w:t>
      </w:r>
      <w:r>
        <w:rPr>
          <w:noProof/>
        </w:rPr>
        <w:fldChar w:fldCharType="end"/>
      </w:r>
    </w:p>
    <w:p w14:paraId="6D0BA7C4" w14:textId="77777777" w:rsidR="008560FE" w:rsidRDefault="008560FE">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_Toc120865732 \h </w:instrText>
      </w:r>
      <w:r>
        <w:rPr>
          <w:noProof/>
        </w:rPr>
      </w:r>
      <w:r>
        <w:rPr>
          <w:noProof/>
        </w:rPr>
        <w:fldChar w:fldCharType="separate"/>
      </w:r>
      <w:r>
        <w:rPr>
          <w:noProof/>
        </w:rPr>
        <w:t>21</w:t>
      </w:r>
      <w:r>
        <w:rPr>
          <w:noProof/>
        </w:rPr>
        <w:fldChar w:fldCharType="end"/>
      </w:r>
    </w:p>
    <w:p w14:paraId="732FFCC4" w14:textId="77777777" w:rsidR="008560FE" w:rsidRDefault="008560FE">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_Toc120865733 \h </w:instrText>
      </w:r>
      <w:r>
        <w:rPr>
          <w:noProof/>
        </w:rPr>
      </w:r>
      <w:r>
        <w:rPr>
          <w:noProof/>
        </w:rPr>
        <w:fldChar w:fldCharType="separate"/>
      </w:r>
      <w:r>
        <w:rPr>
          <w:noProof/>
        </w:rPr>
        <w:t>21</w:t>
      </w:r>
      <w:r>
        <w:rPr>
          <w:noProof/>
        </w:rPr>
        <w:fldChar w:fldCharType="end"/>
      </w:r>
    </w:p>
    <w:p w14:paraId="1300E112" w14:textId="77777777" w:rsidR="008560FE" w:rsidRDefault="008560FE">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_Toc120865734 \h </w:instrText>
      </w:r>
      <w:r>
        <w:rPr>
          <w:noProof/>
        </w:rPr>
      </w:r>
      <w:r>
        <w:rPr>
          <w:noProof/>
        </w:rPr>
        <w:fldChar w:fldCharType="separate"/>
      </w:r>
      <w:r>
        <w:rPr>
          <w:noProof/>
        </w:rPr>
        <w:t>22</w:t>
      </w:r>
      <w:r>
        <w:rPr>
          <w:noProof/>
        </w:rPr>
        <w:fldChar w:fldCharType="end"/>
      </w:r>
    </w:p>
    <w:p w14:paraId="23C71861" w14:textId="77777777" w:rsidR="008560FE" w:rsidRDefault="008560FE">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_Toc120865735 \h </w:instrText>
      </w:r>
      <w:r>
        <w:rPr>
          <w:noProof/>
        </w:rPr>
      </w:r>
      <w:r>
        <w:rPr>
          <w:noProof/>
        </w:rPr>
        <w:fldChar w:fldCharType="separate"/>
      </w:r>
      <w:r>
        <w:rPr>
          <w:noProof/>
        </w:rPr>
        <w:t>22</w:t>
      </w:r>
      <w:r>
        <w:rPr>
          <w:noProof/>
        </w:rPr>
        <w:fldChar w:fldCharType="end"/>
      </w:r>
    </w:p>
    <w:p w14:paraId="27FEF47E" w14:textId="77777777" w:rsidR="008560FE" w:rsidRDefault="008560FE">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_Toc120865736 \h </w:instrText>
      </w:r>
      <w:r>
        <w:rPr>
          <w:noProof/>
        </w:rPr>
      </w:r>
      <w:r>
        <w:rPr>
          <w:noProof/>
        </w:rPr>
        <w:fldChar w:fldCharType="separate"/>
      </w:r>
      <w:r>
        <w:rPr>
          <w:noProof/>
        </w:rPr>
        <w:t>22</w:t>
      </w:r>
      <w:r>
        <w:rPr>
          <w:noProof/>
        </w:rPr>
        <w:fldChar w:fldCharType="end"/>
      </w:r>
    </w:p>
    <w:p w14:paraId="7AF64289" w14:textId="77777777" w:rsidR="008560FE" w:rsidRDefault="008560FE">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_Toc120865737 \h </w:instrText>
      </w:r>
      <w:r>
        <w:rPr>
          <w:noProof/>
        </w:rPr>
      </w:r>
      <w:r>
        <w:rPr>
          <w:noProof/>
        </w:rPr>
        <w:fldChar w:fldCharType="separate"/>
      </w:r>
      <w:r>
        <w:rPr>
          <w:noProof/>
        </w:rPr>
        <w:t>22</w:t>
      </w:r>
      <w:r>
        <w:rPr>
          <w:noProof/>
        </w:rPr>
        <w:fldChar w:fldCharType="end"/>
      </w:r>
    </w:p>
    <w:p w14:paraId="54638DE2" w14:textId="77777777" w:rsidR="008560FE" w:rsidRDefault="008560FE">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_Toc120865738 \h </w:instrText>
      </w:r>
      <w:r>
        <w:rPr>
          <w:noProof/>
        </w:rPr>
      </w:r>
      <w:r>
        <w:rPr>
          <w:noProof/>
        </w:rPr>
        <w:fldChar w:fldCharType="separate"/>
      </w:r>
      <w:r>
        <w:rPr>
          <w:noProof/>
        </w:rPr>
        <w:t>22</w:t>
      </w:r>
      <w:r>
        <w:rPr>
          <w:noProof/>
        </w:rPr>
        <w:fldChar w:fldCharType="end"/>
      </w:r>
    </w:p>
    <w:p w14:paraId="0A470AB8" w14:textId="77777777" w:rsidR="008560FE" w:rsidRDefault="008560FE">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_Toc120865739 \h </w:instrText>
      </w:r>
      <w:r>
        <w:rPr>
          <w:noProof/>
        </w:rPr>
      </w:r>
      <w:r>
        <w:rPr>
          <w:noProof/>
        </w:rPr>
        <w:fldChar w:fldCharType="separate"/>
      </w:r>
      <w:r>
        <w:rPr>
          <w:noProof/>
        </w:rPr>
        <w:t>23</w:t>
      </w:r>
      <w:r>
        <w:rPr>
          <w:noProof/>
        </w:rPr>
        <w:fldChar w:fldCharType="end"/>
      </w:r>
    </w:p>
    <w:p w14:paraId="6272F2BC" w14:textId="77777777" w:rsidR="008560FE" w:rsidRDefault="008560FE">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_Toc120865740 \h </w:instrText>
      </w:r>
      <w:r>
        <w:rPr>
          <w:noProof/>
        </w:rPr>
      </w:r>
      <w:r>
        <w:rPr>
          <w:noProof/>
        </w:rPr>
        <w:fldChar w:fldCharType="separate"/>
      </w:r>
      <w:r>
        <w:rPr>
          <w:noProof/>
        </w:rPr>
        <w:t>23</w:t>
      </w:r>
      <w:r>
        <w:rPr>
          <w:noProof/>
        </w:rPr>
        <w:fldChar w:fldCharType="end"/>
      </w:r>
    </w:p>
    <w:p w14:paraId="6ED6F17B" w14:textId="77777777" w:rsidR="008560FE" w:rsidRDefault="008560FE">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_Toc120865741 \h </w:instrText>
      </w:r>
      <w:r>
        <w:rPr>
          <w:noProof/>
        </w:rPr>
      </w:r>
      <w:r>
        <w:rPr>
          <w:noProof/>
        </w:rPr>
        <w:fldChar w:fldCharType="separate"/>
      </w:r>
      <w:r>
        <w:rPr>
          <w:noProof/>
        </w:rPr>
        <w:t>23</w:t>
      </w:r>
      <w:r>
        <w:rPr>
          <w:noProof/>
        </w:rPr>
        <w:fldChar w:fldCharType="end"/>
      </w:r>
    </w:p>
    <w:p w14:paraId="46FAFE0F" w14:textId="77777777" w:rsidR="008560FE" w:rsidRDefault="008560FE">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_Toc120865742 \h </w:instrText>
      </w:r>
      <w:r>
        <w:rPr>
          <w:noProof/>
        </w:rPr>
      </w:r>
      <w:r>
        <w:rPr>
          <w:noProof/>
        </w:rPr>
        <w:fldChar w:fldCharType="separate"/>
      </w:r>
      <w:r>
        <w:rPr>
          <w:noProof/>
        </w:rPr>
        <w:t>23</w:t>
      </w:r>
      <w:r>
        <w:rPr>
          <w:noProof/>
        </w:rPr>
        <w:fldChar w:fldCharType="end"/>
      </w:r>
    </w:p>
    <w:p w14:paraId="25F16163" w14:textId="77777777" w:rsidR="008560FE" w:rsidRDefault="008560FE">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_Toc120865743 \h </w:instrText>
      </w:r>
      <w:r>
        <w:rPr>
          <w:noProof/>
        </w:rPr>
      </w:r>
      <w:r>
        <w:rPr>
          <w:noProof/>
        </w:rPr>
        <w:fldChar w:fldCharType="separate"/>
      </w:r>
      <w:r>
        <w:rPr>
          <w:noProof/>
        </w:rPr>
        <w:t>23</w:t>
      </w:r>
      <w:r>
        <w:rPr>
          <w:noProof/>
        </w:rPr>
        <w:fldChar w:fldCharType="end"/>
      </w:r>
    </w:p>
    <w:p w14:paraId="3831E7EF" w14:textId="77777777" w:rsidR="008560FE" w:rsidRDefault="008560FE">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_Toc120865744 \h </w:instrText>
      </w:r>
      <w:r>
        <w:rPr>
          <w:noProof/>
        </w:rPr>
      </w:r>
      <w:r>
        <w:rPr>
          <w:noProof/>
        </w:rPr>
        <w:fldChar w:fldCharType="separate"/>
      </w:r>
      <w:r>
        <w:rPr>
          <w:noProof/>
        </w:rPr>
        <w:t>24</w:t>
      </w:r>
      <w:r>
        <w:rPr>
          <w:noProof/>
        </w:rPr>
        <w:fldChar w:fldCharType="end"/>
      </w:r>
    </w:p>
    <w:p w14:paraId="6D9B94E9" w14:textId="77777777" w:rsidR="008560FE" w:rsidRDefault="008560FE">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_Toc120865745 \h </w:instrText>
      </w:r>
      <w:r>
        <w:rPr>
          <w:noProof/>
        </w:rPr>
      </w:r>
      <w:r>
        <w:rPr>
          <w:noProof/>
        </w:rPr>
        <w:fldChar w:fldCharType="separate"/>
      </w:r>
      <w:r>
        <w:rPr>
          <w:noProof/>
        </w:rPr>
        <w:t>24</w:t>
      </w:r>
      <w:r>
        <w:rPr>
          <w:noProof/>
        </w:rPr>
        <w:fldChar w:fldCharType="end"/>
      </w:r>
    </w:p>
    <w:p w14:paraId="04ACADBA" w14:textId="77777777" w:rsidR="008560FE" w:rsidRDefault="008560FE">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_Toc120865746 \h </w:instrText>
      </w:r>
      <w:r>
        <w:rPr>
          <w:noProof/>
        </w:rPr>
      </w:r>
      <w:r>
        <w:rPr>
          <w:noProof/>
        </w:rPr>
        <w:fldChar w:fldCharType="separate"/>
      </w:r>
      <w:r>
        <w:rPr>
          <w:noProof/>
        </w:rPr>
        <w:t>24</w:t>
      </w:r>
      <w:r>
        <w:rPr>
          <w:noProof/>
        </w:rPr>
        <w:fldChar w:fldCharType="end"/>
      </w:r>
    </w:p>
    <w:p w14:paraId="6F916E71" w14:textId="77777777" w:rsidR="008560FE" w:rsidRDefault="008560FE">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_Toc120865747 \h </w:instrText>
      </w:r>
      <w:r>
        <w:rPr>
          <w:noProof/>
        </w:rPr>
      </w:r>
      <w:r>
        <w:rPr>
          <w:noProof/>
        </w:rPr>
        <w:fldChar w:fldCharType="separate"/>
      </w:r>
      <w:r>
        <w:rPr>
          <w:noProof/>
        </w:rPr>
        <w:t>24</w:t>
      </w:r>
      <w:r>
        <w:rPr>
          <w:noProof/>
        </w:rPr>
        <w:fldChar w:fldCharType="end"/>
      </w:r>
    </w:p>
    <w:p w14:paraId="3946D5E5" w14:textId="77777777" w:rsidR="008560FE" w:rsidRDefault="008560FE">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_Toc120865748 \h </w:instrText>
      </w:r>
      <w:r>
        <w:rPr>
          <w:noProof/>
        </w:rPr>
      </w:r>
      <w:r>
        <w:rPr>
          <w:noProof/>
        </w:rPr>
        <w:fldChar w:fldCharType="separate"/>
      </w:r>
      <w:r>
        <w:rPr>
          <w:noProof/>
        </w:rPr>
        <w:t>24</w:t>
      </w:r>
      <w:r>
        <w:rPr>
          <w:noProof/>
        </w:rPr>
        <w:fldChar w:fldCharType="end"/>
      </w:r>
    </w:p>
    <w:p w14:paraId="6D887AF2" w14:textId="77777777" w:rsidR="008560FE" w:rsidRDefault="008560FE">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_Toc120865749 \h </w:instrText>
      </w:r>
      <w:r>
        <w:rPr>
          <w:noProof/>
        </w:rPr>
      </w:r>
      <w:r>
        <w:rPr>
          <w:noProof/>
        </w:rPr>
        <w:fldChar w:fldCharType="separate"/>
      </w:r>
      <w:r>
        <w:rPr>
          <w:noProof/>
        </w:rPr>
        <w:t>24</w:t>
      </w:r>
      <w:r>
        <w:rPr>
          <w:noProof/>
        </w:rPr>
        <w:fldChar w:fldCharType="end"/>
      </w:r>
    </w:p>
    <w:p w14:paraId="27E17E11" w14:textId="77777777" w:rsidR="008560FE" w:rsidRDefault="008560FE">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_Toc120865750 \h </w:instrText>
      </w:r>
      <w:r>
        <w:rPr>
          <w:noProof/>
        </w:rPr>
      </w:r>
      <w:r>
        <w:rPr>
          <w:noProof/>
        </w:rPr>
        <w:fldChar w:fldCharType="separate"/>
      </w:r>
      <w:r>
        <w:rPr>
          <w:noProof/>
        </w:rPr>
        <w:t>24</w:t>
      </w:r>
      <w:r>
        <w:rPr>
          <w:noProof/>
        </w:rPr>
        <w:fldChar w:fldCharType="end"/>
      </w:r>
    </w:p>
    <w:p w14:paraId="10AE183D" w14:textId="77777777" w:rsidR="008560FE" w:rsidRDefault="008560FE">
      <w:pPr>
        <w:pStyle w:val="42"/>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_Toc120865751 \h </w:instrText>
      </w:r>
      <w:r>
        <w:rPr>
          <w:noProof/>
        </w:rPr>
      </w:r>
      <w:r>
        <w:rPr>
          <w:noProof/>
        </w:rPr>
        <w:fldChar w:fldCharType="separate"/>
      </w:r>
      <w:r>
        <w:rPr>
          <w:noProof/>
        </w:rPr>
        <w:t>25</w:t>
      </w:r>
      <w:r>
        <w:rPr>
          <w:noProof/>
        </w:rPr>
        <w:fldChar w:fldCharType="end"/>
      </w:r>
    </w:p>
    <w:p w14:paraId="01E48945" w14:textId="77777777" w:rsidR="008560FE" w:rsidRDefault="008560FE">
      <w:pPr>
        <w:pStyle w:val="3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_Toc120865752 \h </w:instrText>
      </w:r>
      <w:r>
        <w:rPr>
          <w:noProof/>
        </w:rPr>
      </w:r>
      <w:r>
        <w:rPr>
          <w:noProof/>
        </w:rPr>
        <w:fldChar w:fldCharType="separate"/>
      </w:r>
      <w:r>
        <w:rPr>
          <w:noProof/>
        </w:rPr>
        <w:t>25</w:t>
      </w:r>
      <w:r>
        <w:rPr>
          <w:noProof/>
        </w:rPr>
        <w:fldChar w:fldCharType="end"/>
      </w:r>
    </w:p>
    <w:p w14:paraId="3772DCE1" w14:textId="77777777" w:rsidR="008560FE" w:rsidRDefault="008560FE">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_Toc120865753 \h </w:instrText>
      </w:r>
      <w:r>
        <w:rPr>
          <w:noProof/>
        </w:rPr>
      </w:r>
      <w:r>
        <w:rPr>
          <w:noProof/>
        </w:rPr>
        <w:fldChar w:fldCharType="separate"/>
      </w:r>
      <w:r>
        <w:rPr>
          <w:noProof/>
        </w:rPr>
        <w:t>25</w:t>
      </w:r>
      <w:r>
        <w:rPr>
          <w:noProof/>
        </w:rPr>
        <w:fldChar w:fldCharType="end"/>
      </w:r>
    </w:p>
    <w:p w14:paraId="4C908226" w14:textId="77777777" w:rsidR="008560FE" w:rsidRDefault="008560FE">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_Toc120865754 \h </w:instrText>
      </w:r>
      <w:r>
        <w:rPr>
          <w:noProof/>
        </w:rPr>
      </w:r>
      <w:r>
        <w:rPr>
          <w:noProof/>
        </w:rPr>
        <w:fldChar w:fldCharType="separate"/>
      </w:r>
      <w:r>
        <w:rPr>
          <w:noProof/>
        </w:rPr>
        <w:t>25</w:t>
      </w:r>
      <w:r>
        <w:rPr>
          <w:noProof/>
        </w:rPr>
        <w:fldChar w:fldCharType="end"/>
      </w:r>
    </w:p>
    <w:p w14:paraId="5EDDD78D" w14:textId="77777777" w:rsidR="008560FE" w:rsidRDefault="008560FE">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_Toc120865755 \h </w:instrText>
      </w:r>
      <w:r>
        <w:rPr>
          <w:noProof/>
        </w:rPr>
      </w:r>
      <w:r>
        <w:rPr>
          <w:noProof/>
        </w:rPr>
        <w:fldChar w:fldCharType="separate"/>
      </w:r>
      <w:r>
        <w:rPr>
          <w:noProof/>
        </w:rPr>
        <w:t>26</w:t>
      </w:r>
      <w:r>
        <w:rPr>
          <w:noProof/>
        </w:rPr>
        <w:fldChar w:fldCharType="end"/>
      </w:r>
    </w:p>
    <w:p w14:paraId="7FA31DB3" w14:textId="77777777" w:rsidR="008560FE" w:rsidRDefault="008560FE">
      <w:pPr>
        <w:pStyle w:val="3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_Toc120865756 \h </w:instrText>
      </w:r>
      <w:r>
        <w:rPr>
          <w:noProof/>
        </w:rPr>
      </w:r>
      <w:r>
        <w:rPr>
          <w:noProof/>
        </w:rPr>
        <w:fldChar w:fldCharType="separate"/>
      </w:r>
      <w:r>
        <w:rPr>
          <w:noProof/>
        </w:rPr>
        <w:t>26</w:t>
      </w:r>
      <w:r>
        <w:rPr>
          <w:noProof/>
        </w:rPr>
        <w:fldChar w:fldCharType="end"/>
      </w:r>
    </w:p>
    <w:p w14:paraId="2FB7684B" w14:textId="77777777" w:rsidR="008560FE" w:rsidRDefault="008560FE">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_Toc120865757 \h </w:instrText>
      </w:r>
      <w:r>
        <w:rPr>
          <w:noProof/>
        </w:rPr>
      </w:r>
      <w:r>
        <w:rPr>
          <w:noProof/>
        </w:rPr>
        <w:fldChar w:fldCharType="separate"/>
      </w:r>
      <w:r>
        <w:rPr>
          <w:noProof/>
        </w:rPr>
        <w:t>26</w:t>
      </w:r>
      <w:r>
        <w:rPr>
          <w:noProof/>
        </w:rPr>
        <w:fldChar w:fldCharType="end"/>
      </w:r>
    </w:p>
    <w:p w14:paraId="2A28E049" w14:textId="77777777" w:rsidR="008560FE" w:rsidRDefault="008560FE">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_Toc120865758 \h </w:instrText>
      </w:r>
      <w:r>
        <w:rPr>
          <w:noProof/>
        </w:rPr>
      </w:r>
      <w:r>
        <w:rPr>
          <w:noProof/>
        </w:rPr>
        <w:fldChar w:fldCharType="separate"/>
      </w:r>
      <w:r>
        <w:rPr>
          <w:noProof/>
        </w:rPr>
        <w:t>26</w:t>
      </w:r>
      <w:r>
        <w:rPr>
          <w:noProof/>
        </w:rPr>
        <w:fldChar w:fldCharType="end"/>
      </w:r>
    </w:p>
    <w:p w14:paraId="7D311E97" w14:textId="77777777" w:rsidR="008560FE" w:rsidRDefault="008560FE">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_Toc120865759 \h </w:instrText>
      </w:r>
      <w:r>
        <w:rPr>
          <w:noProof/>
        </w:rPr>
      </w:r>
      <w:r>
        <w:rPr>
          <w:noProof/>
        </w:rPr>
        <w:fldChar w:fldCharType="separate"/>
      </w:r>
      <w:r>
        <w:rPr>
          <w:noProof/>
        </w:rPr>
        <w:t>27</w:t>
      </w:r>
      <w:r>
        <w:rPr>
          <w:noProof/>
        </w:rPr>
        <w:fldChar w:fldCharType="end"/>
      </w:r>
    </w:p>
    <w:p w14:paraId="606F9165" w14:textId="77777777" w:rsidR="008560FE" w:rsidRDefault="008560FE">
      <w:pPr>
        <w:pStyle w:val="3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_Toc120865760 \h </w:instrText>
      </w:r>
      <w:r>
        <w:rPr>
          <w:noProof/>
        </w:rPr>
      </w:r>
      <w:r>
        <w:rPr>
          <w:noProof/>
        </w:rPr>
        <w:fldChar w:fldCharType="separate"/>
      </w:r>
      <w:r>
        <w:rPr>
          <w:noProof/>
        </w:rPr>
        <w:t>27</w:t>
      </w:r>
      <w:r>
        <w:rPr>
          <w:noProof/>
        </w:rPr>
        <w:fldChar w:fldCharType="end"/>
      </w:r>
    </w:p>
    <w:p w14:paraId="3329CA5A" w14:textId="77777777" w:rsidR="008560FE" w:rsidRDefault="008560FE">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_Toc120865761 \h </w:instrText>
      </w:r>
      <w:r>
        <w:rPr>
          <w:noProof/>
        </w:rPr>
      </w:r>
      <w:r>
        <w:rPr>
          <w:noProof/>
        </w:rPr>
        <w:fldChar w:fldCharType="separate"/>
      </w:r>
      <w:r>
        <w:rPr>
          <w:noProof/>
        </w:rPr>
        <w:t>27</w:t>
      </w:r>
      <w:r>
        <w:rPr>
          <w:noProof/>
        </w:rPr>
        <w:fldChar w:fldCharType="end"/>
      </w:r>
    </w:p>
    <w:p w14:paraId="65449F6E" w14:textId="77777777" w:rsidR="008560FE" w:rsidRDefault="008560FE">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_Toc120865762 \h </w:instrText>
      </w:r>
      <w:r>
        <w:rPr>
          <w:noProof/>
        </w:rPr>
      </w:r>
      <w:r>
        <w:rPr>
          <w:noProof/>
        </w:rPr>
        <w:fldChar w:fldCharType="separate"/>
      </w:r>
      <w:r>
        <w:rPr>
          <w:noProof/>
        </w:rPr>
        <w:t>27</w:t>
      </w:r>
      <w:r>
        <w:rPr>
          <w:noProof/>
        </w:rPr>
        <w:fldChar w:fldCharType="end"/>
      </w:r>
    </w:p>
    <w:p w14:paraId="14A53CC5" w14:textId="77777777" w:rsidR="008560FE" w:rsidRDefault="008560FE">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_Toc120865763 \h </w:instrText>
      </w:r>
      <w:r>
        <w:rPr>
          <w:noProof/>
        </w:rPr>
      </w:r>
      <w:r>
        <w:rPr>
          <w:noProof/>
        </w:rPr>
        <w:fldChar w:fldCharType="separate"/>
      </w:r>
      <w:r>
        <w:rPr>
          <w:noProof/>
        </w:rPr>
        <w:t>27</w:t>
      </w:r>
      <w:r>
        <w:rPr>
          <w:noProof/>
        </w:rPr>
        <w:fldChar w:fldCharType="end"/>
      </w:r>
    </w:p>
    <w:p w14:paraId="22190412" w14:textId="77777777" w:rsidR="008560FE" w:rsidRDefault="008560FE">
      <w:pPr>
        <w:pStyle w:val="3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_Toc120865764 \h </w:instrText>
      </w:r>
      <w:r>
        <w:rPr>
          <w:noProof/>
        </w:rPr>
      </w:r>
      <w:r>
        <w:rPr>
          <w:noProof/>
        </w:rPr>
        <w:fldChar w:fldCharType="separate"/>
      </w:r>
      <w:r>
        <w:rPr>
          <w:noProof/>
        </w:rPr>
        <w:t>27</w:t>
      </w:r>
      <w:r>
        <w:rPr>
          <w:noProof/>
        </w:rPr>
        <w:fldChar w:fldCharType="end"/>
      </w:r>
    </w:p>
    <w:p w14:paraId="34BDEA5A" w14:textId="77777777" w:rsidR="008560FE" w:rsidRDefault="008560FE">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_Toc120865765 \h </w:instrText>
      </w:r>
      <w:r>
        <w:rPr>
          <w:noProof/>
        </w:rPr>
      </w:r>
      <w:r>
        <w:rPr>
          <w:noProof/>
        </w:rPr>
        <w:fldChar w:fldCharType="separate"/>
      </w:r>
      <w:r>
        <w:rPr>
          <w:noProof/>
        </w:rPr>
        <w:t>27</w:t>
      </w:r>
      <w:r>
        <w:rPr>
          <w:noProof/>
        </w:rPr>
        <w:fldChar w:fldCharType="end"/>
      </w:r>
    </w:p>
    <w:p w14:paraId="74D440EE" w14:textId="77777777" w:rsidR="008560FE" w:rsidRDefault="008560FE">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_Toc120865766 \h </w:instrText>
      </w:r>
      <w:r>
        <w:rPr>
          <w:noProof/>
        </w:rPr>
      </w:r>
      <w:r>
        <w:rPr>
          <w:noProof/>
        </w:rPr>
        <w:fldChar w:fldCharType="separate"/>
      </w:r>
      <w:r>
        <w:rPr>
          <w:noProof/>
        </w:rPr>
        <w:t>28</w:t>
      </w:r>
      <w:r>
        <w:rPr>
          <w:noProof/>
        </w:rPr>
        <w:fldChar w:fldCharType="end"/>
      </w:r>
    </w:p>
    <w:p w14:paraId="0DCBDA2F" w14:textId="77777777" w:rsidR="008560FE" w:rsidRDefault="008560FE">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_Toc120865767 \h </w:instrText>
      </w:r>
      <w:r>
        <w:rPr>
          <w:noProof/>
        </w:rPr>
      </w:r>
      <w:r>
        <w:rPr>
          <w:noProof/>
        </w:rPr>
        <w:fldChar w:fldCharType="separate"/>
      </w:r>
      <w:r>
        <w:rPr>
          <w:noProof/>
        </w:rPr>
        <w:t>28</w:t>
      </w:r>
      <w:r>
        <w:rPr>
          <w:noProof/>
        </w:rPr>
        <w:fldChar w:fldCharType="end"/>
      </w:r>
    </w:p>
    <w:p w14:paraId="607DE9F4" w14:textId="77777777" w:rsidR="008560FE" w:rsidRDefault="008560FE">
      <w:pPr>
        <w:pStyle w:val="3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_Toc120865768 \h </w:instrText>
      </w:r>
      <w:r>
        <w:rPr>
          <w:noProof/>
        </w:rPr>
      </w:r>
      <w:r>
        <w:rPr>
          <w:noProof/>
        </w:rPr>
        <w:fldChar w:fldCharType="separate"/>
      </w:r>
      <w:r>
        <w:rPr>
          <w:noProof/>
        </w:rPr>
        <w:t>28</w:t>
      </w:r>
      <w:r>
        <w:rPr>
          <w:noProof/>
        </w:rPr>
        <w:fldChar w:fldCharType="end"/>
      </w:r>
    </w:p>
    <w:p w14:paraId="59852E46" w14:textId="77777777" w:rsidR="008560FE" w:rsidRDefault="008560FE">
      <w:pPr>
        <w:pStyle w:val="42"/>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_Toc120865769 \h </w:instrText>
      </w:r>
      <w:r>
        <w:rPr>
          <w:noProof/>
        </w:rPr>
      </w:r>
      <w:r>
        <w:rPr>
          <w:noProof/>
        </w:rPr>
        <w:fldChar w:fldCharType="separate"/>
      </w:r>
      <w:r>
        <w:rPr>
          <w:noProof/>
        </w:rPr>
        <w:t>28</w:t>
      </w:r>
      <w:r>
        <w:rPr>
          <w:noProof/>
        </w:rPr>
        <w:fldChar w:fldCharType="end"/>
      </w:r>
    </w:p>
    <w:p w14:paraId="654D1E33" w14:textId="77777777" w:rsidR="008560FE" w:rsidRDefault="008560FE">
      <w:pPr>
        <w:pStyle w:val="42"/>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_Toc120865770 \h </w:instrText>
      </w:r>
      <w:r>
        <w:rPr>
          <w:noProof/>
        </w:rPr>
      </w:r>
      <w:r>
        <w:rPr>
          <w:noProof/>
        </w:rPr>
        <w:fldChar w:fldCharType="separate"/>
      </w:r>
      <w:r>
        <w:rPr>
          <w:noProof/>
        </w:rPr>
        <w:t>28</w:t>
      </w:r>
      <w:r>
        <w:rPr>
          <w:noProof/>
        </w:rPr>
        <w:fldChar w:fldCharType="end"/>
      </w:r>
    </w:p>
    <w:p w14:paraId="5A8C8482" w14:textId="77777777" w:rsidR="008560FE" w:rsidRDefault="008560FE">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_Toc120865771 \h </w:instrText>
      </w:r>
      <w:r>
        <w:rPr>
          <w:noProof/>
        </w:rPr>
      </w:r>
      <w:r>
        <w:rPr>
          <w:noProof/>
        </w:rPr>
        <w:fldChar w:fldCharType="separate"/>
      </w:r>
      <w:r>
        <w:rPr>
          <w:noProof/>
        </w:rPr>
        <w:t>29</w:t>
      </w:r>
      <w:r>
        <w:rPr>
          <w:noProof/>
        </w:rPr>
        <w:fldChar w:fldCharType="end"/>
      </w:r>
    </w:p>
    <w:p w14:paraId="5BC46457" w14:textId="77777777" w:rsidR="008560FE" w:rsidRDefault="008560FE">
      <w:pPr>
        <w:pStyle w:val="3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_Toc120865772 \h </w:instrText>
      </w:r>
      <w:r>
        <w:rPr>
          <w:noProof/>
        </w:rPr>
      </w:r>
      <w:r>
        <w:rPr>
          <w:noProof/>
        </w:rPr>
        <w:fldChar w:fldCharType="separate"/>
      </w:r>
      <w:r>
        <w:rPr>
          <w:noProof/>
        </w:rPr>
        <w:t>29</w:t>
      </w:r>
      <w:r>
        <w:rPr>
          <w:noProof/>
        </w:rPr>
        <w:fldChar w:fldCharType="end"/>
      </w:r>
    </w:p>
    <w:p w14:paraId="184A33C7" w14:textId="77777777" w:rsidR="008560FE" w:rsidRDefault="008560FE">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_Toc120865773 \h </w:instrText>
      </w:r>
      <w:r>
        <w:rPr>
          <w:noProof/>
        </w:rPr>
      </w:r>
      <w:r>
        <w:rPr>
          <w:noProof/>
        </w:rPr>
        <w:fldChar w:fldCharType="separate"/>
      </w:r>
      <w:r>
        <w:rPr>
          <w:noProof/>
        </w:rPr>
        <w:t>29</w:t>
      </w:r>
      <w:r>
        <w:rPr>
          <w:noProof/>
        </w:rPr>
        <w:fldChar w:fldCharType="end"/>
      </w:r>
    </w:p>
    <w:p w14:paraId="71B1086C" w14:textId="77777777" w:rsidR="008560FE" w:rsidRDefault="008560FE">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_Toc120865774 \h </w:instrText>
      </w:r>
      <w:r>
        <w:rPr>
          <w:noProof/>
        </w:rPr>
      </w:r>
      <w:r>
        <w:rPr>
          <w:noProof/>
        </w:rPr>
        <w:fldChar w:fldCharType="separate"/>
      </w:r>
      <w:r>
        <w:rPr>
          <w:noProof/>
        </w:rPr>
        <w:t>29</w:t>
      </w:r>
      <w:r>
        <w:rPr>
          <w:noProof/>
        </w:rPr>
        <w:fldChar w:fldCharType="end"/>
      </w:r>
    </w:p>
    <w:p w14:paraId="2F9CFABE" w14:textId="77777777" w:rsidR="008560FE" w:rsidRDefault="008560FE">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_Toc120865775 \h </w:instrText>
      </w:r>
      <w:r>
        <w:rPr>
          <w:noProof/>
        </w:rPr>
      </w:r>
      <w:r>
        <w:rPr>
          <w:noProof/>
        </w:rPr>
        <w:fldChar w:fldCharType="separate"/>
      </w:r>
      <w:r>
        <w:rPr>
          <w:noProof/>
        </w:rPr>
        <w:t>29</w:t>
      </w:r>
      <w:r>
        <w:rPr>
          <w:noProof/>
        </w:rPr>
        <w:fldChar w:fldCharType="end"/>
      </w:r>
    </w:p>
    <w:p w14:paraId="344C06E4" w14:textId="77777777" w:rsidR="008560FE" w:rsidRDefault="008560FE">
      <w:pPr>
        <w:pStyle w:val="3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_Toc120865776 \h </w:instrText>
      </w:r>
      <w:r>
        <w:rPr>
          <w:noProof/>
        </w:rPr>
      </w:r>
      <w:r>
        <w:rPr>
          <w:noProof/>
        </w:rPr>
        <w:fldChar w:fldCharType="separate"/>
      </w:r>
      <w:r>
        <w:rPr>
          <w:noProof/>
        </w:rPr>
        <w:t>29</w:t>
      </w:r>
      <w:r>
        <w:rPr>
          <w:noProof/>
        </w:rPr>
        <w:fldChar w:fldCharType="end"/>
      </w:r>
    </w:p>
    <w:p w14:paraId="63B137AF" w14:textId="77777777" w:rsidR="008560FE" w:rsidRDefault="008560FE">
      <w:pPr>
        <w:pStyle w:val="42"/>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_Toc120865777 \h </w:instrText>
      </w:r>
      <w:r>
        <w:rPr>
          <w:noProof/>
        </w:rPr>
      </w:r>
      <w:r>
        <w:rPr>
          <w:noProof/>
        </w:rPr>
        <w:fldChar w:fldCharType="separate"/>
      </w:r>
      <w:r>
        <w:rPr>
          <w:noProof/>
        </w:rPr>
        <w:t>29</w:t>
      </w:r>
      <w:r>
        <w:rPr>
          <w:noProof/>
        </w:rPr>
        <w:fldChar w:fldCharType="end"/>
      </w:r>
    </w:p>
    <w:p w14:paraId="20B23321" w14:textId="77777777" w:rsidR="008560FE" w:rsidRDefault="008560FE">
      <w:pPr>
        <w:pStyle w:val="42"/>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_Toc120865778 \h </w:instrText>
      </w:r>
      <w:r>
        <w:rPr>
          <w:noProof/>
        </w:rPr>
      </w:r>
      <w:r>
        <w:rPr>
          <w:noProof/>
        </w:rPr>
        <w:fldChar w:fldCharType="separate"/>
      </w:r>
      <w:r>
        <w:rPr>
          <w:noProof/>
        </w:rPr>
        <w:t>31</w:t>
      </w:r>
      <w:r>
        <w:rPr>
          <w:noProof/>
        </w:rPr>
        <w:fldChar w:fldCharType="end"/>
      </w:r>
    </w:p>
    <w:p w14:paraId="6F604ACF" w14:textId="77777777" w:rsidR="008560FE" w:rsidRDefault="008560FE">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_Toc120865779 \h </w:instrText>
      </w:r>
      <w:r>
        <w:rPr>
          <w:noProof/>
        </w:rPr>
      </w:r>
      <w:r>
        <w:rPr>
          <w:noProof/>
        </w:rPr>
        <w:fldChar w:fldCharType="separate"/>
      </w:r>
      <w:r>
        <w:rPr>
          <w:noProof/>
        </w:rPr>
        <w:t>31</w:t>
      </w:r>
      <w:r>
        <w:rPr>
          <w:noProof/>
        </w:rPr>
        <w:fldChar w:fldCharType="end"/>
      </w:r>
    </w:p>
    <w:p w14:paraId="5C22CE86" w14:textId="77777777" w:rsidR="008560FE" w:rsidRDefault="008560FE">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_Toc120865780 \h </w:instrText>
      </w:r>
      <w:r>
        <w:rPr>
          <w:noProof/>
        </w:rPr>
      </w:r>
      <w:r>
        <w:rPr>
          <w:noProof/>
        </w:rPr>
        <w:fldChar w:fldCharType="separate"/>
      </w:r>
      <w:r>
        <w:rPr>
          <w:noProof/>
        </w:rPr>
        <w:t>31</w:t>
      </w:r>
      <w:r>
        <w:rPr>
          <w:noProof/>
        </w:rPr>
        <w:fldChar w:fldCharType="end"/>
      </w:r>
    </w:p>
    <w:p w14:paraId="3E59D71A" w14:textId="77777777" w:rsidR="008560FE" w:rsidRDefault="008560FE">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_Toc120865781 \h </w:instrText>
      </w:r>
      <w:r>
        <w:rPr>
          <w:noProof/>
        </w:rPr>
      </w:r>
      <w:r>
        <w:rPr>
          <w:noProof/>
        </w:rPr>
        <w:fldChar w:fldCharType="separate"/>
      </w:r>
      <w:r>
        <w:rPr>
          <w:noProof/>
        </w:rPr>
        <w:t>31</w:t>
      </w:r>
      <w:r>
        <w:rPr>
          <w:noProof/>
        </w:rPr>
        <w:fldChar w:fldCharType="end"/>
      </w:r>
    </w:p>
    <w:p w14:paraId="179DD3EB" w14:textId="77777777" w:rsidR="008560FE" w:rsidRDefault="008560FE">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_Toc120865782 \h </w:instrText>
      </w:r>
      <w:r>
        <w:rPr>
          <w:noProof/>
        </w:rPr>
      </w:r>
      <w:r>
        <w:rPr>
          <w:noProof/>
        </w:rPr>
        <w:fldChar w:fldCharType="separate"/>
      </w:r>
      <w:r>
        <w:rPr>
          <w:noProof/>
        </w:rPr>
        <w:t>32</w:t>
      </w:r>
      <w:r>
        <w:rPr>
          <w:noProof/>
        </w:rPr>
        <w:fldChar w:fldCharType="end"/>
      </w:r>
    </w:p>
    <w:p w14:paraId="1CD79F30" w14:textId="77777777" w:rsidR="008560FE" w:rsidRDefault="008560FE">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_Toc120865783 \h </w:instrText>
      </w:r>
      <w:r>
        <w:rPr>
          <w:noProof/>
        </w:rPr>
      </w:r>
      <w:r>
        <w:rPr>
          <w:noProof/>
        </w:rPr>
        <w:fldChar w:fldCharType="separate"/>
      </w:r>
      <w:r>
        <w:rPr>
          <w:noProof/>
        </w:rPr>
        <w:t>32</w:t>
      </w:r>
      <w:r>
        <w:rPr>
          <w:noProof/>
        </w:rPr>
        <w:fldChar w:fldCharType="end"/>
      </w:r>
    </w:p>
    <w:p w14:paraId="1702AC7D" w14:textId="77777777" w:rsidR="008560FE" w:rsidRDefault="008560FE">
      <w:pPr>
        <w:pStyle w:val="22"/>
        <w:rPr>
          <w:rFonts w:asciiTheme="minorHAnsi" w:hAnsiTheme="minorHAnsi" w:cstheme="minorBidi"/>
          <w:noProof/>
          <w:kern w:val="2"/>
          <w:sz w:val="21"/>
          <w:szCs w:val="22"/>
          <w:lang w:val="en-US" w:eastAsia="zh-CN"/>
        </w:rPr>
      </w:pPr>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_Toc120865784 \h </w:instrText>
      </w:r>
      <w:r>
        <w:rPr>
          <w:noProof/>
        </w:rPr>
      </w:r>
      <w:r>
        <w:rPr>
          <w:noProof/>
        </w:rPr>
        <w:fldChar w:fldCharType="separate"/>
      </w:r>
      <w:r>
        <w:rPr>
          <w:noProof/>
        </w:rPr>
        <w:t>32</w:t>
      </w:r>
      <w:r>
        <w:rPr>
          <w:noProof/>
        </w:rPr>
        <w:fldChar w:fldCharType="end"/>
      </w:r>
    </w:p>
    <w:p w14:paraId="5C9FE5CA" w14:textId="77777777" w:rsidR="008560FE" w:rsidRDefault="008560FE">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_Toc120865785 \h </w:instrText>
      </w:r>
      <w:r>
        <w:rPr>
          <w:noProof/>
        </w:rPr>
      </w:r>
      <w:r>
        <w:rPr>
          <w:noProof/>
        </w:rPr>
        <w:fldChar w:fldCharType="separate"/>
      </w:r>
      <w:r>
        <w:rPr>
          <w:noProof/>
        </w:rPr>
        <w:t>32</w:t>
      </w:r>
      <w:r>
        <w:rPr>
          <w:noProof/>
        </w:rPr>
        <w:fldChar w:fldCharType="end"/>
      </w:r>
    </w:p>
    <w:p w14:paraId="7D3F60ED" w14:textId="77777777" w:rsidR="008560FE" w:rsidRDefault="008560FE">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_Toc120865786 \h </w:instrText>
      </w:r>
      <w:r>
        <w:rPr>
          <w:noProof/>
        </w:rPr>
      </w:r>
      <w:r>
        <w:rPr>
          <w:noProof/>
        </w:rPr>
        <w:fldChar w:fldCharType="separate"/>
      </w:r>
      <w:r>
        <w:rPr>
          <w:noProof/>
        </w:rPr>
        <w:t>32</w:t>
      </w:r>
      <w:r>
        <w:rPr>
          <w:noProof/>
        </w:rPr>
        <w:fldChar w:fldCharType="end"/>
      </w:r>
    </w:p>
    <w:p w14:paraId="03766F8B" w14:textId="77777777" w:rsidR="008560FE" w:rsidRDefault="008560FE">
      <w:pPr>
        <w:pStyle w:val="42"/>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_Toc120865787 \h </w:instrText>
      </w:r>
      <w:r>
        <w:rPr>
          <w:noProof/>
        </w:rPr>
      </w:r>
      <w:r>
        <w:rPr>
          <w:noProof/>
        </w:rPr>
        <w:fldChar w:fldCharType="separate"/>
      </w:r>
      <w:r>
        <w:rPr>
          <w:noProof/>
        </w:rPr>
        <w:t>33</w:t>
      </w:r>
      <w:r>
        <w:rPr>
          <w:noProof/>
        </w:rPr>
        <w:fldChar w:fldCharType="end"/>
      </w:r>
    </w:p>
    <w:p w14:paraId="71A1DC51" w14:textId="77777777" w:rsidR="008560FE" w:rsidRDefault="008560FE">
      <w:pPr>
        <w:pStyle w:val="42"/>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_Toc120865788 \h </w:instrText>
      </w:r>
      <w:r>
        <w:rPr>
          <w:noProof/>
        </w:rPr>
      </w:r>
      <w:r>
        <w:rPr>
          <w:noProof/>
        </w:rPr>
        <w:fldChar w:fldCharType="separate"/>
      </w:r>
      <w:r>
        <w:rPr>
          <w:noProof/>
        </w:rPr>
        <w:t>33</w:t>
      </w:r>
      <w:r>
        <w:rPr>
          <w:noProof/>
        </w:rPr>
        <w:fldChar w:fldCharType="end"/>
      </w:r>
    </w:p>
    <w:p w14:paraId="698E11CC" w14:textId="77777777" w:rsidR="008560FE" w:rsidRDefault="008560FE">
      <w:pPr>
        <w:pStyle w:val="2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_Toc120865789 \h </w:instrText>
      </w:r>
      <w:r>
        <w:rPr>
          <w:noProof/>
        </w:rPr>
      </w:r>
      <w:r>
        <w:rPr>
          <w:noProof/>
        </w:rPr>
        <w:fldChar w:fldCharType="separate"/>
      </w:r>
      <w:r>
        <w:rPr>
          <w:noProof/>
        </w:rPr>
        <w:t>33</w:t>
      </w:r>
      <w:r>
        <w:rPr>
          <w:noProof/>
        </w:rPr>
        <w:fldChar w:fldCharType="end"/>
      </w:r>
    </w:p>
    <w:p w14:paraId="0A4DC16A" w14:textId="77777777" w:rsidR="008560FE" w:rsidRDefault="008560FE">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_Toc120865790 \h </w:instrText>
      </w:r>
      <w:r>
        <w:rPr>
          <w:noProof/>
        </w:rPr>
      </w:r>
      <w:r>
        <w:rPr>
          <w:noProof/>
        </w:rPr>
        <w:fldChar w:fldCharType="separate"/>
      </w:r>
      <w:r>
        <w:rPr>
          <w:noProof/>
        </w:rPr>
        <w:t>33</w:t>
      </w:r>
      <w:r>
        <w:rPr>
          <w:noProof/>
        </w:rPr>
        <w:fldChar w:fldCharType="end"/>
      </w:r>
    </w:p>
    <w:p w14:paraId="6401AE1D" w14:textId="77777777" w:rsidR="008560FE" w:rsidRDefault="008560FE">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_Toc120865791 \h </w:instrText>
      </w:r>
      <w:r>
        <w:rPr>
          <w:noProof/>
        </w:rPr>
      </w:r>
      <w:r>
        <w:rPr>
          <w:noProof/>
        </w:rPr>
        <w:fldChar w:fldCharType="separate"/>
      </w:r>
      <w:r>
        <w:rPr>
          <w:noProof/>
        </w:rPr>
        <w:t>33</w:t>
      </w:r>
      <w:r>
        <w:rPr>
          <w:noProof/>
        </w:rPr>
        <w:fldChar w:fldCharType="end"/>
      </w:r>
    </w:p>
    <w:p w14:paraId="2F8167A0" w14:textId="77777777" w:rsidR="008560FE" w:rsidRDefault="008560FE">
      <w:pPr>
        <w:pStyle w:val="42"/>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_Toc120865792 \h </w:instrText>
      </w:r>
      <w:r>
        <w:rPr>
          <w:noProof/>
        </w:rPr>
      </w:r>
      <w:r>
        <w:rPr>
          <w:noProof/>
        </w:rPr>
        <w:fldChar w:fldCharType="separate"/>
      </w:r>
      <w:r>
        <w:rPr>
          <w:noProof/>
        </w:rPr>
        <w:t>33</w:t>
      </w:r>
      <w:r>
        <w:rPr>
          <w:noProof/>
        </w:rPr>
        <w:fldChar w:fldCharType="end"/>
      </w:r>
    </w:p>
    <w:p w14:paraId="12713DD8" w14:textId="77777777" w:rsidR="008560FE" w:rsidRDefault="008560FE">
      <w:pPr>
        <w:pStyle w:val="42"/>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_Toc120865793 \h </w:instrText>
      </w:r>
      <w:r>
        <w:rPr>
          <w:noProof/>
        </w:rPr>
      </w:r>
      <w:r>
        <w:rPr>
          <w:noProof/>
        </w:rPr>
        <w:fldChar w:fldCharType="separate"/>
      </w:r>
      <w:r>
        <w:rPr>
          <w:noProof/>
        </w:rPr>
        <w:t>34</w:t>
      </w:r>
      <w:r>
        <w:rPr>
          <w:noProof/>
        </w:rPr>
        <w:fldChar w:fldCharType="end"/>
      </w:r>
    </w:p>
    <w:p w14:paraId="1D5E3D58" w14:textId="77777777" w:rsidR="008560FE" w:rsidRDefault="008560FE">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_Toc120865794 \h </w:instrText>
      </w:r>
      <w:r>
        <w:rPr>
          <w:noProof/>
        </w:rPr>
      </w:r>
      <w:r>
        <w:rPr>
          <w:noProof/>
        </w:rPr>
        <w:fldChar w:fldCharType="separate"/>
      </w:r>
      <w:r>
        <w:rPr>
          <w:noProof/>
        </w:rPr>
        <w:t>34</w:t>
      </w:r>
      <w:r>
        <w:rPr>
          <w:noProof/>
        </w:rPr>
        <w:fldChar w:fldCharType="end"/>
      </w:r>
    </w:p>
    <w:p w14:paraId="43642373" w14:textId="77777777" w:rsidR="008560FE" w:rsidRDefault="008560FE">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_Toc120865795 \h </w:instrText>
      </w:r>
      <w:r>
        <w:rPr>
          <w:noProof/>
        </w:rPr>
      </w:r>
      <w:r>
        <w:rPr>
          <w:noProof/>
        </w:rPr>
        <w:fldChar w:fldCharType="separate"/>
      </w:r>
      <w:r>
        <w:rPr>
          <w:noProof/>
        </w:rPr>
        <w:t>34</w:t>
      </w:r>
      <w:r>
        <w:rPr>
          <w:noProof/>
        </w:rPr>
        <w:fldChar w:fldCharType="end"/>
      </w:r>
    </w:p>
    <w:p w14:paraId="73B0BB61" w14:textId="77777777" w:rsidR="008560FE" w:rsidRDefault="008560FE">
      <w:pPr>
        <w:pStyle w:val="42"/>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_Toc120865796 \h </w:instrText>
      </w:r>
      <w:r>
        <w:rPr>
          <w:noProof/>
        </w:rPr>
      </w:r>
      <w:r>
        <w:rPr>
          <w:noProof/>
        </w:rPr>
        <w:fldChar w:fldCharType="separate"/>
      </w:r>
      <w:r>
        <w:rPr>
          <w:noProof/>
        </w:rPr>
        <w:t>34</w:t>
      </w:r>
      <w:r>
        <w:rPr>
          <w:noProof/>
        </w:rPr>
        <w:fldChar w:fldCharType="end"/>
      </w:r>
    </w:p>
    <w:p w14:paraId="5E1178D0" w14:textId="77777777" w:rsidR="008560FE" w:rsidRDefault="008560FE">
      <w:pPr>
        <w:pStyle w:val="42"/>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_Toc120865797 \h </w:instrText>
      </w:r>
      <w:r>
        <w:rPr>
          <w:noProof/>
        </w:rPr>
      </w:r>
      <w:r>
        <w:rPr>
          <w:noProof/>
        </w:rPr>
        <w:fldChar w:fldCharType="separate"/>
      </w:r>
      <w:r>
        <w:rPr>
          <w:noProof/>
        </w:rPr>
        <w:t>35</w:t>
      </w:r>
      <w:r>
        <w:rPr>
          <w:noProof/>
        </w:rPr>
        <w:fldChar w:fldCharType="end"/>
      </w:r>
    </w:p>
    <w:p w14:paraId="5F54B813" w14:textId="77777777" w:rsidR="008560FE" w:rsidRDefault="008560FE">
      <w:pPr>
        <w:pStyle w:val="42"/>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_Toc120865798 \h </w:instrText>
      </w:r>
      <w:r>
        <w:rPr>
          <w:noProof/>
        </w:rPr>
      </w:r>
      <w:r>
        <w:rPr>
          <w:noProof/>
        </w:rPr>
        <w:fldChar w:fldCharType="separate"/>
      </w:r>
      <w:r>
        <w:rPr>
          <w:noProof/>
        </w:rPr>
        <w:t>35</w:t>
      </w:r>
      <w:r>
        <w:rPr>
          <w:noProof/>
        </w:rPr>
        <w:fldChar w:fldCharType="end"/>
      </w:r>
    </w:p>
    <w:p w14:paraId="50269C0D" w14:textId="77777777" w:rsidR="008560FE" w:rsidRDefault="008560FE">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_Toc120865799 \h </w:instrText>
      </w:r>
      <w:r>
        <w:rPr>
          <w:noProof/>
        </w:rPr>
      </w:r>
      <w:r>
        <w:rPr>
          <w:noProof/>
        </w:rPr>
        <w:fldChar w:fldCharType="separate"/>
      </w:r>
      <w:r>
        <w:rPr>
          <w:noProof/>
        </w:rPr>
        <w:t>35</w:t>
      </w:r>
      <w:r>
        <w:rPr>
          <w:noProof/>
        </w:rPr>
        <w:fldChar w:fldCharType="end"/>
      </w:r>
    </w:p>
    <w:p w14:paraId="743D6ED1" w14:textId="77777777" w:rsidR="008560FE" w:rsidRDefault="008560FE">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_Toc120865800 \h </w:instrText>
      </w:r>
      <w:r>
        <w:rPr>
          <w:noProof/>
        </w:rPr>
      </w:r>
      <w:r>
        <w:rPr>
          <w:noProof/>
        </w:rPr>
        <w:fldChar w:fldCharType="separate"/>
      </w:r>
      <w:r>
        <w:rPr>
          <w:noProof/>
        </w:rPr>
        <w:t>35</w:t>
      </w:r>
      <w:r>
        <w:rPr>
          <w:noProof/>
        </w:rPr>
        <w:fldChar w:fldCharType="end"/>
      </w:r>
    </w:p>
    <w:p w14:paraId="73D14ECB" w14:textId="77777777" w:rsidR="008560FE" w:rsidRDefault="008560FE">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_Toc120865801 \h </w:instrText>
      </w:r>
      <w:r>
        <w:rPr>
          <w:noProof/>
        </w:rPr>
      </w:r>
      <w:r>
        <w:rPr>
          <w:noProof/>
        </w:rPr>
        <w:fldChar w:fldCharType="separate"/>
      </w:r>
      <w:r>
        <w:rPr>
          <w:noProof/>
        </w:rPr>
        <w:t>35</w:t>
      </w:r>
      <w:r>
        <w:rPr>
          <w:noProof/>
        </w:rPr>
        <w:fldChar w:fldCharType="end"/>
      </w:r>
    </w:p>
    <w:p w14:paraId="3FC8C027" w14:textId="77777777" w:rsidR="008560FE" w:rsidRDefault="008560FE">
      <w:pPr>
        <w:pStyle w:val="42"/>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_Toc120865802 \h </w:instrText>
      </w:r>
      <w:r>
        <w:rPr>
          <w:noProof/>
        </w:rPr>
      </w:r>
      <w:r>
        <w:rPr>
          <w:noProof/>
        </w:rPr>
        <w:fldChar w:fldCharType="separate"/>
      </w:r>
      <w:r>
        <w:rPr>
          <w:noProof/>
        </w:rPr>
        <w:t>36</w:t>
      </w:r>
      <w:r>
        <w:rPr>
          <w:noProof/>
        </w:rPr>
        <w:fldChar w:fldCharType="end"/>
      </w:r>
    </w:p>
    <w:p w14:paraId="13805C22" w14:textId="77777777" w:rsidR="008560FE" w:rsidRDefault="008560FE">
      <w:pPr>
        <w:pStyle w:val="42"/>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_Toc120865803 \h </w:instrText>
      </w:r>
      <w:r>
        <w:rPr>
          <w:noProof/>
        </w:rPr>
      </w:r>
      <w:r>
        <w:rPr>
          <w:noProof/>
        </w:rPr>
        <w:fldChar w:fldCharType="separate"/>
      </w:r>
      <w:r>
        <w:rPr>
          <w:noProof/>
        </w:rPr>
        <w:t>36</w:t>
      </w:r>
      <w:r>
        <w:rPr>
          <w:noProof/>
        </w:rPr>
        <w:fldChar w:fldCharType="end"/>
      </w:r>
    </w:p>
    <w:p w14:paraId="3E5B2E29" w14:textId="77777777" w:rsidR="008560FE" w:rsidRDefault="008560FE">
      <w:pPr>
        <w:pStyle w:val="3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_Toc120865804 \h </w:instrText>
      </w:r>
      <w:r>
        <w:rPr>
          <w:noProof/>
        </w:rPr>
      </w:r>
      <w:r>
        <w:rPr>
          <w:noProof/>
        </w:rPr>
        <w:fldChar w:fldCharType="separate"/>
      </w:r>
      <w:r>
        <w:rPr>
          <w:noProof/>
        </w:rPr>
        <w:t>36</w:t>
      </w:r>
      <w:r>
        <w:rPr>
          <w:noProof/>
        </w:rPr>
        <w:fldChar w:fldCharType="end"/>
      </w:r>
    </w:p>
    <w:p w14:paraId="4B06C25F" w14:textId="77777777" w:rsidR="008560FE" w:rsidRDefault="008560FE">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_Toc120865805 \h </w:instrText>
      </w:r>
      <w:r>
        <w:rPr>
          <w:noProof/>
        </w:rPr>
      </w:r>
      <w:r>
        <w:rPr>
          <w:noProof/>
        </w:rPr>
        <w:fldChar w:fldCharType="separate"/>
      </w:r>
      <w:r>
        <w:rPr>
          <w:noProof/>
        </w:rPr>
        <w:t>36</w:t>
      </w:r>
      <w:r>
        <w:rPr>
          <w:noProof/>
        </w:rPr>
        <w:fldChar w:fldCharType="end"/>
      </w:r>
    </w:p>
    <w:p w14:paraId="5D5B8A6E" w14:textId="77777777" w:rsidR="008560FE" w:rsidRDefault="008560FE">
      <w:pPr>
        <w:pStyle w:val="42"/>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_Toc120865806 \h </w:instrText>
      </w:r>
      <w:r>
        <w:rPr>
          <w:noProof/>
        </w:rPr>
      </w:r>
      <w:r>
        <w:rPr>
          <w:noProof/>
        </w:rPr>
        <w:fldChar w:fldCharType="separate"/>
      </w:r>
      <w:r>
        <w:rPr>
          <w:noProof/>
        </w:rPr>
        <w:t>36</w:t>
      </w:r>
      <w:r>
        <w:rPr>
          <w:noProof/>
        </w:rPr>
        <w:fldChar w:fldCharType="end"/>
      </w:r>
    </w:p>
    <w:p w14:paraId="1BDA8896" w14:textId="77777777" w:rsidR="008560FE" w:rsidRDefault="008560FE">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_Toc120865807 \h </w:instrText>
      </w:r>
      <w:r>
        <w:rPr>
          <w:noProof/>
        </w:rPr>
      </w:r>
      <w:r>
        <w:rPr>
          <w:noProof/>
        </w:rPr>
        <w:fldChar w:fldCharType="separate"/>
      </w:r>
      <w:r>
        <w:rPr>
          <w:noProof/>
        </w:rPr>
        <w:t>37</w:t>
      </w:r>
      <w:r>
        <w:rPr>
          <w:noProof/>
        </w:rPr>
        <w:fldChar w:fldCharType="end"/>
      </w:r>
    </w:p>
    <w:p w14:paraId="29B6A82D" w14:textId="77777777" w:rsidR="008560FE" w:rsidRDefault="008560FE">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_Toc120865808 \h </w:instrText>
      </w:r>
      <w:r>
        <w:rPr>
          <w:noProof/>
        </w:rPr>
      </w:r>
      <w:r>
        <w:rPr>
          <w:noProof/>
        </w:rPr>
        <w:fldChar w:fldCharType="separate"/>
      </w:r>
      <w:r>
        <w:rPr>
          <w:noProof/>
        </w:rPr>
        <w:t>37</w:t>
      </w:r>
      <w:r>
        <w:rPr>
          <w:noProof/>
        </w:rPr>
        <w:fldChar w:fldCharType="end"/>
      </w:r>
    </w:p>
    <w:p w14:paraId="5F5E9D56" w14:textId="77777777" w:rsidR="008560FE" w:rsidRDefault="008560FE">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_Toc120865809 \h </w:instrText>
      </w:r>
      <w:r>
        <w:rPr>
          <w:noProof/>
        </w:rPr>
      </w:r>
      <w:r>
        <w:rPr>
          <w:noProof/>
        </w:rPr>
        <w:fldChar w:fldCharType="separate"/>
      </w:r>
      <w:r>
        <w:rPr>
          <w:noProof/>
        </w:rPr>
        <w:t>37</w:t>
      </w:r>
      <w:r>
        <w:rPr>
          <w:noProof/>
        </w:rPr>
        <w:fldChar w:fldCharType="end"/>
      </w:r>
    </w:p>
    <w:p w14:paraId="4BC6E806" w14:textId="77777777" w:rsidR="008560FE" w:rsidRDefault="008560FE">
      <w:pPr>
        <w:pStyle w:val="42"/>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_Toc120865810 \h </w:instrText>
      </w:r>
      <w:r>
        <w:rPr>
          <w:noProof/>
        </w:rPr>
      </w:r>
      <w:r>
        <w:rPr>
          <w:noProof/>
        </w:rPr>
        <w:fldChar w:fldCharType="separate"/>
      </w:r>
      <w:r>
        <w:rPr>
          <w:noProof/>
        </w:rPr>
        <w:t>37</w:t>
      </w:r>
      <w:r>
        <w:rPr>
          <w:noProof/>
        </w:rPr>
        <w:fldChar w:fldCharType="end"/>
      </w:r>
    </w:p>
    <w:p w14:paraId="28C00AB8" w14:textId="77777777" w:rsidR="008560FE" w:rsidRDefault="008560FE">
      <w:pPr>
        <w:pStyle w:val="42"/>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_Toc120865811 \h </w:instrText>
      </w:r>
      <w:r>
        <w:rPr>
          <w:noProof/>
        </w:rPr>
      </w:r>
      <w:r>
        <w:rPr>
          <w:noProof/>
        </w:rPr>
        <w:fldChar w:fldCharType="separate"/>
      </w:r>
      <w:r>
        <w:rPr>
          <w:noProof/>
        </w:rPr>
        <w:t>37</w:t>
      </w:r>
      <w:r>
        <w:rPr>
          <w:noProof/>
        </w:rPr>
        <w:fldChar w:fldCharType="end"/>
      </w:r>
    </w:p>
    <w:p w14:paraId="6A67F4D5" w14:textId="77777777" w:rsidR="008560FE" w:rsidRDefault="008560FE">
      <w:pPr>
        <w:pStyle w:val="3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_Toc120865812 \h </w:instrText>
      </w:r>
      <w:r>
        <w:rPr>
          <w:noProof/>
        </w:rPr>
      </w:r>
      <w:r>
        <w:rPr>
          <w:noProof/>
        </w:rPr>
        <w:fldChar w:fldCharType="separate"/>
      </w:r>
      <w:r>
        <w:rPr>
          <w:noProof/>
        </w:rPr>
        <w:t>38</w:t>
      </w:r>
      <w:r>
        <w:rPr>
          <w:noProof/>
        </w:rPr>
        <w:fldChar w:fldCharType="end"/>
      </w:r>
    </w:p>
    <w:p w14:paraId="31286DDD" w14:textId="77777777" w:rsidR="008560FE" w:rsidRDefault="008560FE">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_Toc120865813 \h </w:instrText>
      </w:r>
      <w:r>
        <w:rPr>
          <w:noProof/>
        </w:rPr>
      </w:r>
      <w:r>
        <w:rPr>
          <w:noProof/>
        </w:rPr>
        <w:fldChar w:fldCharType="separate"/>
      </w:r>
      <w:r>
        <w:rPr>
          <w:noProof/>
        </w:rPr>
        <w:t>38</w:t>
      </w:r>
      <w:r>
        <w:rPr>
          <w:noProof/>
        </w:rPr>
        <w:fldChar w:fldCharType="end"/>
      </w:r>
    </w:p>
    <w:p w14:paraId="770B92FF" w14:textId="77777777" w:rsidR="008560FE" w:rsidRDefault="008560FE">
      <w:pPr>
        <w:pStyle w:val="4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_Toc120865814 \h </w:instrText>
      </w:r>
      <w:r>
        <w:rPr>
          <w:noProof/>
        </w:rPr>
      </w:r>
      <w:r>
        <w:rPr>
          <w:noProof/>
        </w:rPr>
        <w:fldChar w:fldCharType="separate"/>
      </w:r>
      <w:r>
        <w:rPr>
          <w:noProof/>
        </w:rPr>
        <w:t>38</w:t>
      </w:r>
      <w:r>
        <w:rPr>
          <w:noProof/>
        </w:rPr>
        <w:fldChar w:fldCharType="end"/>
      </w:r>
    </w:p>
    <w:p w14:paraId="12132711" w14:textId="77777777" w:rsidR="008560FE" w:rsidRDefault="008560FE">
      <w:pPr>
        <w:pStyle w:val="2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_Toc120865815 \h </w:instrText>
      </w:r>
      <w:r>
        <w:rPr>
          <w:noProof/>
        </w:rPr>
      </w:r>
      <w:r>
        <w:rPr>
          <w:noProof/>
        </w:rPr>
        <w:fldChar w:fldCharType="separate"/>
      </w:r>
      <w:r>
        <w:rPr>
          <w:noProof/>
        </w:rPr>
        <w:t>38</w:t>
      </w:r>
      <w:r>
        <w:rPr>
          <w:noProof/>
        </w:rPr>
        <w:fldChar w:fldCharType="end"/>
      </w:r>
    </w:p>
    <w:p w14:paraId="03CE7658" w14:textId="77777777" w:rsidR="008560FE" w:rsidRDefault="008560FE">
      <w:pPr>
        <w:pStyle w:val="3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_Toc120865816 \h </w:instrText>
      </w:r>
      <w:r>
        <w:rPr>
          <w:noProof/>
        </w:rPr>
      </w:r>
      <w:r>
        <w:rPr>
          <w:noProof/>
        </w:rPr>
        <w:fldChar w:fldCharType="separate"/>
      </w:r>
      <w:r>
        <w:rPr>
          <w:noProof/>
        </w:rPr>
        <w:t>38</w:t>
      </w:r>
      <w:r>
        <w:rPr>
          <w:noProof/>
        </w:rPr>
        <w:fldChar w:fldCharType="end"/>
      </w:r>
    </w:p>
    <w:p w14:paraId="229EC62B" w14:textId="77777777" w:rsidR="008560FE" w:rsidRDefault="008560FE">
      <w:pPr>
        <w:pStyle w:val="42"/>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_Toc120865817 \h </w:instrText>
      </w:r>
      <w:r>
        <w:rPr>
          <w:noProof/>
        </w:rPr>
      </w:r>
      <w:r>
        <w:rPr>
          <w:noProof/>
        </w:rPr>
        <w:fldChar w:fldCharType="separate"/>
      </w:r>
      <w:r>
        <w:rPr>
          <w:noProof/>
        </w:rPr>
        <w:t>38</w:t>
      </w:r>
      <w:r>
        <w:rPr>
          <w:noProof/>
        </w:rPr>
        <w:fldChar w:fldCharType="end"/>
      </w:r>
    </w:p>
    <w:p w14:paraId="40251BF0" w14:textId="77777777" w:rsidR="008560FE" w:rsidRDefault="008560FE">
      <w:pPr>
        <w:pStyle w:val="42"/>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_Toc120865818 \h </w:instrText>
      </w:r>
      <w:r>
        <w:rPr>
          <w:noProof/>
        </w:rPr>
      </w:r>
      <w:r>
        <w:rPr>
          <w:noProof/>
        </w:rPr>
        <w:fldChar w:fldCharType="separate"/>
      </w:r>
      <w:r>
        <w:rPr>
          <w:noProof/>
        </w:rPr>
        <w:t>39</w:t>
      </w:r>
      <w:r>
        <w:rPr>
          <w:noProof/>
        </w:rPr>
        <w:fldChar w:fldCharType="end"/>
      </w:r>
    </w:p>
    <w:p w14:paraId="6AADA87E" w14:textId="77777777" w:rsidR="008560FE" w:rsidRDefault="008560FE">
      <w:pPr>
        <w:pStyle w:val="42"/>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_Toc120865819 \h </w:instrText>
      </w:r>
      <w:r>
        <w:rPr>
          <w:noProof/>
        </w:rPr>
      </w:r>
      <w:r>
        <w:rPr>
          <w:noProof/>
        </w:rPr>
        <w:fldChar w:fldCharType="separate"/>
      </w:r>
      <w:r>
        <w:rPr>
          <w:noProof/>
        </w:rPr>
        <w:t>39</w:t>
      </w:r>
      <w:r>
        <w:rPr>
          <w:noProof/>
        </w:rPr>
        <w:fldChar w:fldCharType="end"/>
      </w:r>
    </w:p>
    <w:p w14:paraId="2325CF9A" w14:textId="77777777" w:rsidR="008560FE" w:rsidRDefault="008560FE">
      <w:pPr>
        <w:pStyle w:val="3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_Toc120865820 \h </w:instrText>
      </w:r>
      <w:r>
        <w:rPr>
          <w:noProof/>
        </w:rPr>
      </w:r>
      <w:r>
        <w:rPr>
          <w:noProof/>
        </w:rPr>
        <w:fldChar w:fldCharType="separate"/>
      </w:r>
      <w:r>
        <w:rPr>
          <w:noProof/>
        </w:rPr>
        <w:t>39</w:t>
      </w:r>
      <w:r>
        <w:rPr>
          <w:noProof/>
        </w:rPr>
        <w:fldChar w:fldCharType="end"/>
      </w:r>
    </w:p>
    <w:p w14:paraId="7C9A1B03" w14:textId="77777777" w:rsidR="008560FE" w:rsidRDefault="008560FE">
      <w:pPr>
        <w:pStyle w:val="42"/>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_Toc120865821 \h </w:instrText>
      </w:r>
      <w:r>
        <w:rPr>
          <w:noProof/>
        </w:rPr>
      </w:r>
      <w:r>
        <w:rPr>
          <w:noProof/>
        </w:rPr>
        <w:fldChar w:fldCharType="separate"/>
      </w:r>
      <w:r>
        <w:rPr>
          <w:noProof/>
        </w:rPr>
        <w:t>39</w:t>
      </w:r>
      <w:r>
        <w:rPr>
          <w:noProof/>
        </w:rPr>
        <w:fldChar w:fldCharType="end"/>
      </w:r>
    </w:p>
    <w:p w14:paraId="3F0B3AA6" w14:textId="77777777" w:rsidR="008560FE" w:rsidRDefault="008560FE">
      <w:pPr>
        <w:pStyle w:val="42"/>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_Toc120865822 \h </w:instrText>
      </w:r>
      <w:r>
        <w:rPr>
          <w:noProof/>
        </w:rPr>
      </w:r>
      <w:r>
        <w:rPr>
          <w:noProof/>
        </w:rPr>
        <w:fldChar w:fldCharType="separate"/>
      </w:r>
      <w:r>
        <w:rPr>
          <w:noProof/>
        </w:rPr>
        <w:t>41</w:t>
      </w:r>
      <w:r>
        <w:rPr>
          <w:noProof/>
        </w:rPr>
        <w:fldChar w:fldCharType="end"/>
      </w:r>
    </w:p>
    <w:p w14:paraId="2CD5D630" w14:textId="77777777" w:rsidR="008560FE" w:rsidRDefault="008560FE">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_Toc120865823 \h </w:instrText>
      </w:r>
      <w:r>
        <w:rPr>
          <w:noProof/>
        </w:rPr>
      </w:r>
      <w:r>
        <w:rPr>
          <w:noProof/>
        </w:rPr>
        <w:fldChar w:fldCharType="separate"/>
      </w:r>
      <w:r>
        <w:rPr>
          <w:noProof/>
        </w:rPr>
        <w:t>41</w:t>
      </w:r>
      <w:r>
        <w:rPr>
          <w:noProof/>
        </w:rPr>
        <w:fldChar w:fldCharType="end"/>
      </w:r>
    </w:p>
    <w:p w14:paraId="2286A7C9" w14:textId="77777777" w:rsidR="008560FE" w:rsidRDefault="008560FE">
      <w:pPr>
        <w:pStyle w:val="3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694FD0">
        <w:rPr>
          <w:rFonts w:cs="Arial"/>
          <w:noProof/>
          <w:lang w:val="en-US" w:eastAsia="zh-CN"/>
        </w:rPr>
        <w:t>Common for 1 band UL and 2 bands UL CA</w:t>
      </w:r>
      <w:r>
        <w:rPr>
          <w:noProof/>
        </w:rPr>
        <w:tab/>
      </w:r>
      <w:r>
        <w:rPr>
          <w:noProof/>
        </w:rPr>
        <w:fldChar w:fldCharType="begin"/>
      </w:r>
      <w:r>
        <w:rPr>
          <w:noProof/>
        </w:rPr>
        <w:instrText xml:space="preserve"> PAGEREF _Toc120865824 \h </w:instrText>
      </w:r>
      <w:r>
        <w:rPr>
          <w:noProof/>
        </w:rPr>
      </w:r>
      <w:r>
        <w:rPr>
          <w:noProof/>
        </w:rPr>
        <w:fldChar w:fldCharType="separate"/>
      </w:r>
      <w:r>
        <w:rPr>
          <w:noProof/>
        </w:rPr>
        <w:t>41</w:t>
      </w:r>
      <w:r>
        <w:rPr>
          <w:noProof/>
        </w:rPr>
        <w:fldChar w:fldCharType="end"/>
      </w:r>
    </w:p>
    <w:p w14:paraId="22DF9447" w14:textId="77777777" w:rsidR="008560FE" w:rsidRDefault="008560FE">
      <w:pPr>
        <w:pStyle w:val="42"/>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_Toc120865825 \h </w:instrText>
      </w:r>
      <w:r>
        <w:rPr>
          <w:noProof/>
        </w:rPr>
      </w:r>
      <w:r>
        <w:rPr>
          <w:noProof/>
        </w:rPr>
        <w:fldChar w:fldCharType="separate"/>
      </w:r>
      <w:r>
        <w:rPr>
          <w:noProof/>
        </w:rPr>
        <w:t>41</w:t>
      </w:r>
      <w:r>
        <w:rPr>
          <w:noProof/>
        </w:rPr>
        <w:fldChar w:fldCharType="end"/>
      </w:r>
    </w:p>
    <w:p w14:paraId="76481B7E" w14:textId="77777777" w:rsidR="008560FE" w:rsidRDefault="008560FE">
      <w:pPr>
        <w:pStyle w:val="42"/>
        <w:rPr>
          <w:rFonts w:asciiTheme="minorHAnsi" w:hAnsiTheme="minorHAnsi" w:cstheme="minorBidi"/>
          <w:noProof/>
          <w:kern w:val="2"/>
          <w:sz w:val="21"/>
          <w:szCs w:val="22"/>
          <w:lang w:val="en-US" w:eastAsia="zh-CN"/>
        </w:rPr>
      </w:pPr>
      <w:r w:rsidRPr="00694FD0">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_Toc120865826 \h </w:instrText>
      </w:r>
      <w:r>
        <w:rPr>
          <w:noProof/>
        </w:rPr>
      </w:r>
      <w:r>
        <w:rPr>
          <w:noProof/>
        </w:rPr>
        <w:fldChar w:fldCharType="separate"/>
      </w:r>
      <w:r>
        <w:rPr>
          <w:noProof/>
        </w:rPr>
        <w:t>41</w:t>
      </w:r>
      <w:r>
        <w:rPr>
          <w:noProof/>
        </w:rPr>
        <w:fldChar w:fldCharType="end"/>
      </w:r>
    </w:p>
    <w:p w14:paraId="4753975A" w14:textId="77777777" w:rsidR="008560FE" w:rsidRDefault="008560FE">
      <w:pPr>
        <w:pStyle w:val="42"/>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_Toc120865827 \h </w:instrText>
      </w:r>
      <w:r>
        <w:rPr>
          <w:noProof/>
        </w:rPr>
      </w:r>
      <w:r>
        <w:rPr>
          <w:noProof/>
        </w:rPr>
        <w:fldChar w:fldCharType="separate"/>
      </w:r>
      <w:r>
        <w:rPr>
          <w:noProof/>
        </w:rPr>
        <w:t>41</w:t>
      </w:r>
      <w:r>
        <w:rPr>
          <w:noProof/>
        </w:rPr>
        <w:fldChar w:fldCharType="end"/>
      </w:r>
    </w:p>
    <w:p w14:paraId="6CE224CB" w14:textId="77777777" w:rsidR="008560FE" w:rsidRDefault="008560FE">
      <w:pPr>
        <w:pStyle w:val="3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sidRPr="00694FD0">
        <w:rPr>
          <w:rFonts w:cs="Arial"/>
          <w:noProof/>
          <w:lang w:eastAsia="zh-CN"/>
        </w:rPr>
        <w:t>Specific for 2 bands UL CA</w:t>
      </w:r>
      <w:r>
        <w:rPr>
          <w:noProof/>
        </w:rPr>
        <w:tab/>
      </w:r>
      <w:r>
        <w:rPr>
          <w:noProof/>
        </w:rPr>
        <w:fldChar w:fldCharType="begin"/>
      </w:r>
      <w:r>
        <w:rPr>
          <w:noProof/>
        </w:rPr>
        <w:instrText xml:space="preserve"> PAGEREF _Toc120865828 \h </w:instrText>
      </w:r>
      <w:r>
        <w:rPr>
          <w:noProof/>
        </w:rPr>
      </w:r>
      <w:r>
        <w:rPr>
          <w:noProof/>
        </w:rPr>
        <w:fldChar w:fldCharType="separate"/>
      </w:r>
      <w:r>
        <w:rPr>
          <w:noProof/>
        </w:rPr>
        <w:t>41</w:t>
      </w:r>
      <w:r>
        <w:rPr>
          <w:noProof/>
        </w:rPr>
        <w:fldChar w:fldCharType="end"/>
      </w:r>
    </w:p>
    <w:p w14:paraId="3AAA7C6D" w14:textId="77777777" w:rsidR="008560FE" w:rsidRDefault="008560FE">
      <w:pPr>
        <w:pStyle w:val="42"/>
        <w:rPr>
          <w:rFonts w:asciiTheme="minorHAnsi" w:hAnsiTheme="minorHAnsi" w:cstheme="minorBidi"/>
          <w:noProof/>
          <w:kern w:val="2"/>
          <w:sz w:val="21"/>
          <w:szCs w:val="22"/>
          <w:lang w:val="en-US" w:eastAsia="zh-CN"/>
        </w:rPr>
      </w:pPr>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_Toc120865829 \h </w:instrText>
      </w:r>
      <w:r>
        <w:rPr>
          <w:noProof/>
        </w:rPr>
      </w:r>
      <w:r>
        <w:rPr>
          <w:noProof/>
        </w:rPr>
        <w:fldChar w:fldCharType="separate"/>
      </w:r>
      <w:r>
        <w:rPr>
          <w:noProof/>
        </w:rPr>
        <w:t>41</w:t>
      </w:r>
      <w:r>
        <w:rPr>
          <w:noProof/>
        </w:rPr>
        <w:fldChar w:fldCharType="end"/>
      </w:r>
    </w:p>
    <w:p w14:paraId="39744507" w14:textId="77777777" w:rsidR="008560FE" w:rsidRDefault="008560FE">
      <w:pPr>
        <w:pStyle w:val="42"/>
        <w:rPr>
          <w:rFonts w:asciiTheme="minorHAnsi" w:hAnsiTheme="minorHAnsi" w:cstheme="minorBidi"/>
          <w:noProof/>
          <w:kern w:val="2"/>
          <w:sz w:val="21"/>
          <w:szCs w:val="22"/>
          <w:lang w:val="en-US" w:eastAsia="zh-CN"/>
        </w:rPr>
      </w:pPr>
      <w:r>
        <w:rPr>
          <w:noProof/>
          <w:lang w:eastAsia="zh-CN"/>
        </w:rPr>
        <w:t>5.21.2.2</w:t>
      </w:r>
      <w:r>
        <w:rPr>
          <w:rFonts w:asciiTheme="minorHAnsi" w:hAnsiTheme="minorHAnsi" w:cstheme="minorBidi"/>
          <w:noProof/>
          <w:kern w:val="2"/>
          <w:sz w:val="21"/>
          <w:szCs w:val="22"/>
          <w:lang w:val="en-US" w:eastAsia="zh-CN"/>
        </w:rPr>
        <w:tab/>
      </w:r>
      <w:r w:rsidRPr="00694FD0">
        <w:rPr>
          <w:noProof/>
          <w:lang w:val="en-US" w:eastAsia="zh-CN"/>
        </w:rPr>
        <w:t>REFSENS requirements</w:t>
      </w:r>
      <w:r>
        <w:rPr>
          <w:noProof/>
        </w:rPr>
        <w:tab/>
      </w:r>
      <w:r>
        <w:rPr>
          <w:noProof/>
        </w:rPr>
        <w:fldChar w:fldCharType="begin"/>
      </w:r>
      <w:r>
        <w:rPr>
          <w:noProof/>
        </w:rPr>
        <w:instrText xml:space="preserve"> PAGEREF _Toc120865830 \h </w:instrText>
      </w:r>
      <w:r>
        <w:rPr>
          <w:noProof/>
        </w:rPr>
      </w:r>
      <w:r>
        <w:rPr>
          <w:noProof/>
        </w:rPr>
        <w:fldChar w:fldCharType="separate"/>
      </w:r>
      <w:r>
        <w:rPr>
          <w:noProof/>
        </w:rPr>
        <w:t>43</w:t>
      </w:r>
      <w:r>
        <w:rPr>
          <w:noProof/>
        </w:rPr>
        <w:fldChar w:fldCharType="end"/>
      </w:r>
    </w:p>
    <w:p w14:paraId="3C88F8CE" w14:textId="77777777" w:rsidR="008560FE" w:rsidRDefault="008560FE">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_Toc120865831 \h </w:instrText>
      </w:r>
      <w:r>
        <w:rPr>
          <w:noProof/>
        </w:rPr>
      </w:r>
      <w:r>
        <w:rPr>
          <w:noProof/>
        </w:rPr>
        <w:fldChar w:fldCharType="separate"/>
      </w:r>
      <w:r>
        <w:rPr>
          <w:noProof/>
        </w:rPr>
        <w:t>43</w:t>
      </w:r>
      <w:r>
        <w:rPr>
          <w:noProof/>
        </w:rPr>
        <w:fldChar w:fldCharType="end"/>
      </w:r>
    </w:p>
    <w:p w14:paraId="6DBDD9D0" w14:textId="77777777" w:rsidR="008560FE" w:rsidRDefault="008560FE">
      <w:pPr>
        <w:pStyle w:val="3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_Toc120865832 \h </w:instrText>
      </w:r>
      <w:r>
        <w:rPr>
          <w:noProof/>
        </w:rPr>
      </w:r>
      <w:r>
        <w:rPr>
          <w:noProof/>
        </w:rPr>
        <w:fldChar w:fldCharType="separate"/>
      </w:r>
      <w:r>
        <w:rPr>
          <w:noProof/>
        </w:rPr>
        <w:t>43</w:t>
      </w:r>
      <w:r>
        <w:rPr>
          <w:noProof/>
        </w:rPr>
        <w:fldChar w:fldCharType="end"/>
      </w:r>
    </w:p>
    <w:p w14:paraId="2759FEBE" w14:textId="77777777" w:rsidR="008560FE" w:rsidRDefault="008560FE">
      <w:pPr>
        <w:pStyle w:val="4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_Toc120865833 \h </w:instrText>
      </w:r>
      <w:r>
        <w:rPr>
          <w:noProof/>
        </w:rPr>
      </w:r>
      <w:r>
        <w:rPr>
          <w:noProof/>
        </w:rPr>
        <w:fldChar w:fldCharType="separate"/>
      </w:r>
      <w:r>
        <w:rPr>
          <w:noProof/>
        </w:rPr>
        <w:t>43</w:t>
      </w:r>
      <w:r>
        <w:rPr>
          <w:noProof/>
        </w:rPr>
        <w:fldChar w:fldCharType="end"/>
      </w:r>
    </w:p>
    <w:p w14:paraId="428E945E" w14:textId="77777777" w:rsidR="008560FE" w:rsidRDefault="008560FE">
      <w:pPr>
        <w:pStyle w:val="42"/>
        <w:rPr>
          <w:rFonts w:asciiTheme="minorHAnsi" w:hAnsiTheme="minorHAnsi" w:cstheme="minorBidi"/>
          <w:noProof/>
          <w:kern w:val="2"/>
          <w:sz w:val="21"/>
          <w:szCs w:val="22"/>
          <w:lang w:val="en-US" w:eastAsia="zh-CN"/>
        </w:rPr>
      </w:pPr>
      <w:r w:rsidRPr="00694FD0">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_Toc120865834 \h </w:instrText>
      </w:r>
      <w:r>
        <w:rPr>
          <w:noProof/>
        </w:rPr>
      </w:r>
      <w:r>
        <w:rPr>
          <w:noProof/>
        </w:rPr>
        <w:fldChar w:fldCharType="separate"/>
      </w:r>
      <w:r>
        <w:rPr>
          <w:noProof/>
        </w:rPr>
        <w:t>44</w:t>
      </w:r>
      <w:r>
        <w:rPr>
          <w:noProof/>
        </w:rPr>
        <w:fldChar w:fldCharType="end"/>
      </w:r>
    </w:p>
    <w:p w14:paraId="72DEAFB7" w14:textId="77777777" w:rsidR="008560FE" w:rsidRDefault="008560FE">
      <w:pPr>
        <w:pStyle w:val="42"/>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_Toc120865835 \h </w:instrText>
      </w:r>
      <w:r>
        <w:rPr>
          <w:noProof/>
        </w:rPr>
      </w:r>
      <w:r>
        <w:rPr>
          <w:noProof/>
        </w:rPr>
        <w:fldChar w:fldCharType="separate"/>
      </w:r>
      <w:r>
        <w:rPr>
          <w:noProof/>
        </w:rPr>
        <w:t>44</w:t>
      </w:r>
      <w:r>
        <w:rPr>
          <w:noProof/>
        </w:rPr>
        <w:fldChar w:fldCharType="end"/>
      </w:r>
    </w:p>
    <w:p w14:paraId="6407E9F4" w14:textId="77777777" w:rsidR="008560FE" w:rsidRDefault="008560FE">
      <w:pPr>
        <w:pStyle w:val="3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_Toc120865836 \h </w:instrText>
      </w:r>
      <w:r>
        <w:rPr>
          <w:noProof/>
        </w:rPr>
      </w:r>
      <w:r>
        <w:rPr>
          <w:noProof/>
        </w:rPr>
        <w:fldChar w:fldCharType="separate"/>
      </w:r>
      <w:r>
        <w:rPr>
          <w:noProof/>
        </w:rPr>
        <w:t>44</w:t>
      </w:r>
      <w:r>
        <w:rPr>
          <w:noProof/>
        </w:rPr>
        <w:fldChar w:fldCharType="end"/>
      </w:r>
    </w:p>
    <w:p w14:paraId="1EA713D4" w14:textId="77777777" w:rsidR="008560FE" w:rsidRDefault="008560FE">
      <w:pPr>
        <w:pStyle w:val="42"/>
        <w:rPr>
          <w:rFonts w:asciiTheme="minorHAnsi" w:hAnsiTheme="minorHAnsi" w:cstheme="minorBidi"/>
          <w:noProof/>
          <w:kern w:val="2"/>
          <w:sz w:val="21"/>
          <w:szCs w:val="22"/>
          <w:lang w:val="en-US" w:eastAsia="zh-CN"/>
        </w:rPr>
      </w:pPr>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_Toc120865837 \h </w:instrText>
      </w:r>
      <w:r>
        <w:rPr>
          <w:noProof/>
        </w:rPr>
      </w:r>
      <w:r>
        <w:rPr>
          <w:noProof/>
        </w:rPr>
        <w:fldChar w:fldCharType="separate"/>
      </w:r>
      <w:r>
        <w:rPr>
          <w:noProof/>
        </w:rPr>
        <w:t>44</w:t>
      </w:r>
      <w:r>
        <w:rPr>
          <w:noProof/>
        </w:rPr>
        <w:fldChar w:fldCharType="end"/>
      </w:r>
    </w:p>
    <w:p w14:paraId="0AB06BDC" w14:textId="77777777" w:rsidR="008560FE" w:rsidRDefault="008560FE">
      <w:pPr>
        <w:pStyle w:val="42"/>
        <w:rPr>
          <w:rFonts w:asciiTheme="minorHAnsi" w:hAnsiTheme="minorHAnsi" w:cstheme="minorBidi"/>
          <w:noProof/>
          <w:kern w:val="2"/>
          <w:sz w:val="21"/>
          <w:szCs w:val="22"/>
          <w:lang w:val="en-US" w:eastAsia="zh-CN"/>
        </w:rPr>
      </w:pPr>
      <w:r>
        <w:rPr>
          <w:noProof/>
          <w:lang w:eastAsia="zh-CN"/>
        </w:rPr>
        <w:t>5.22.2.2</w:t>
      </w:r>
      <w:r>
        <w:rPr>
          <w:rFonts w:asciiTheme="minorHAnsi" w:hAnsiTheme="minorHAnsi" w:cstheme="minorBidi"/>
          <w:noProof/>
          <w:kern w:val="2"/>
          <w:sz w:val="21"/>
          <w:szCs w:val="22"/>
          <w:lang w:val="en-US" w:eastAsia="zh-CN"/>
        </w:rPr>
        <w:tab/>
      </w:r>
      <w:r w:rsidRPr="00694FD0">
        <w:rPr>
          <w:noProof/>
          <w:lang w:val="en-US" w:eastAsia="zh-CN"/>
        </w:rPr>
        <w:t>REFSENS requirements</w:t>
      </w:r>
      <w:r>
        <w:rPr>
          <w:noProof/>
        </w:rPr>
        <w:tab/>
      </w:r>
      <w:r>
        <w:rPr>
          <w:noProof/>
        </w:rPr>
        <w:fldChar w:fldCharType="begin"/>
      </w:r>
      <w:r>
        <w:rPr>
          <w:noProof/>
        </w:rPr>
        <w:instrText xml:space="preserve"> PAGEREF _Toc120865838 \h </w:instrText>
      </w:r>
      <w:r>
        <w:rPr>
          <w:noProof/>
        </w:rPr>
      </w:r>
      <w:r>
        <w:rPr>
          <w:noProof/>
        </w:rPr>
        <w:fldChar w:fldCharType="separate"/>
      </w:r>
      <w:r>
        <w:rPr>
          <w:noProof/>
        </w:rPr>
        <w:t>46</w:t>
      </w:r>
      <w:r>
        <w:rPr>
          <w:noProof/>
        </w:rPr>
        <w:fldChar w:fldCharType="end"/>
      </w:r>
    </w:p>
    <w:p w14:paraId="2D26811C" w14:textId="77777777" w:rsidR="008560FE" w:rsidRDefault="008560FE">
      <w:pPr>
        <w:pStyle w:val="2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_Toc120865839 \h </w:instrText>
      </w:r>
      <w:r>
        <w:rPr>
          <w:noProof/>
        </w:rPr>
      </w:r>
      <w:r>
        <w:rPr>
          <w:noProof/>
        </w:rPr>
        <w:fldChar w:fldCharType="separate"/>
      </w:r>
      <w:r>
        <w:rPr>
          <w:noProof/>
        </w:rPr>
        <w:t>47</w:t>
      </w:r>
      <w:r>
        <w:rPr>
          <w:noProof/>
        </w:rPr>
        <w:fldChar w:fldCharType="end"/>
      </w:r>
    </w:p>
    <w:p w14:paraId="3933CCC4" w14:textId="77777777" w:rsidR="008560FE" w:rsidRDefault="008560FE">
      <w:pPr>
        <w:pStyle w:val="3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_Toc120865840 \h </w:instrText>
      </w:r>
      <w:r>
        <w:rPr>
          <w:noProof/>
        </w:rPr>
      </w:r>
      <w:r>
        <w:rPr>
          <w:noProof/>
        </w:rPr>
        <w:fldChar w:fldCharType="separate"/>
      </w:r>
      <w:r>
        <w:rPr>
          <w:noProof/>
        </w:rPr>
        <w:t>47</w:t>
      </w:r>
      <w:r>
        <w:rPr>
          <w:noProof/>
        </w:rPr>
        <w:fldChar w:fldCharType="end"/>
      </w:r>
    </w:p>
    <w:p w14:paraId="13433A85" w14:textId="77777777" w:rsidR="008560FE" w:rsidRDefault="008560FE">
      <w:pPr>
        <w:pStyle w:val="42"/>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_Toc120865841 \h </w:instrText>
      </w:r>
      <w:r>
        <w:rPr>
          <w:noProof/>
        </w:rPr>
      </w:r>
      <w:r>
        <w:rPr>
          <w:noProof/>
        </w:rPr>
        <w:fldChar w:fldCharType="separate"/>
      </w:r>
      <w:r>
        <w:rPr>
          <w:noProof/>
        </w:rPr>
        <w:t>47</w:t>
      </w:r>
      <w:r>
        <w:rPr>
          <w:noProof/>
        </w:rPr>
        <w:fldChar w:fldCharType="end"/>
      </w:r>
    </w:p>
    <w:p w14:paraId="1528C674" w14:textId="77777777" w:rsidR="008560FE" w:rsidRDefault="008560FE">
      <w:pPr>
        <w:pStyle w:val="42"/>
        <w:rPr>
          <w:rFonts w:asciiTheme="minorHAnsi" w:hAnsiTheme="minorHAnsi" w:cstheme="minorBidi"/>
          <w:noProof/>
          <w:kern w:val="2"/>
          <w:sz w:val="21"/>
          <w:szCs w:val="22"/>
          <w:lang w:val="en-US" w:eastAsia="zh-CN"/>
        </w:rPr>
      </w:pPr>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_Toc120865842 \h </w:instrText>
      </w:r>
      <w:r>
        <w:rPr>
          <w:noProof/>
        </w:rPr>
      </w:r>
      <w:r>
        <w:rPr>
          <w:noProof/>
        </w:rPr>
        <w:fldChar w:fldCharType="separate"/>
      </w:r>
      <w:r>
        <w:rPr>
          <w:noProof/>
        </w:rPr>
        <w:t>47</w:t>
      </w:r>
      <w:r>
        <w:rPr>
          <w:noProof/>
        </w:rPr>
        <w:fldChar w:fldCharType="end"/>
      </w:r>
    </w:p>
    <w:p w14:paraId="58520437" w14:textId="77777777" w:rsidR="008560FE" w:rsidRDefault="008560FE">
      <w:pPr>
        <w:pStyle w:val="42"/>
        <w:rPr>
          <w:rFonts w:asciiTheme="minorHAnsi" w:hAnsiTheme="minorHAnsi" w:cstheme="minorBidi"/>
          <w:noProof/>
          <w:kern w:val="2"/>
          <w:sz w:val="21"/>
          <w:szCs w:val="22"/>
          <w:lang w:val="en-US" w:eastAsia="zh-CN"/>
        </w:rPr>
      </w:pPr>
      <w:r>
        <w:rPr>
          <w:noProof/>
        </w:rPr>
        <w:t>5.23.1.3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_Toc120865843 \h </w:instrText>
      </w:r>
      <w:r>
        <w:rPr>
          <w:noProof/>
        </w:rPr>
      </w:r>
      <w:r>
        <w:rPr>
          <w:noProof/>
        </w:rPr>
        <w:fldChar w:fldCharType="separate"/>
      </w:r>
      <w:r>
        <w:rPr>
          <w:noProof/>
        </w:rPr>
        <w:t>48</w:t>
      </w:r>
      <w:r>
        <w:rPr>
          <w:noProof/>
        </w:rPr>
        <w:fldChar w:fldCharType="end"/>
      </w:r>
    </w:p>
    <w:p w14:paraId="5D789509" w14:textId="77777777" w:rsidR="008560FE" w:rsidRDefault="008560FE">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_Toc120865844 \h </w:instrText>
      </w:r>
      <w:r>
        <w:rPr>
          <w:noProof/>
        </w:rPr>
      </w:r>
      <w:r>
        <w:rPr>
          <w:noProof/>
        </w:rPr>
        <w:fldChar w:fldCharType="separate"/>
      </w:r>
      <w:r>
        <w:rPr>
          <w:noProof/>
        </w:rPr>
        <w:t>48</w:t>
      </w:r>
      <w:r>
        <w:rPr>
          <w:noProof/>
        </w:rPr>
        <w:fldChar w:fldCharType="end"/>
      </w:r>
    </w:p>
    <w:p w14:paraId="75FA590D" w14:textId="77777777" w:rsidR="008560FE" w:rsidRDefault="008560FE">
      <w:pPr>
        <w:pStyle w:val="3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_Toc120865845 \h </w:instrText>
      </w:r>
      <w:r>
        <w:rPr>
          <w:noProof/>
        </w:rPr>
      </w:r>
      <w:r>
        <w:rPr>
          <w:noProof/>
        </w:rPr>
        <w:fldChar w:fldCharType="separate"/>
      </w:r>
      <w:r>
        <w:rPr>
          <w:noProof/>
        </w:rPr>
        <w:t>48</w:t>
      </w:r>
      <w:r>
        <w:rPr>
          <w:noProof/>
        </w:rPr>
        <w:fldChar w:fldCharType="end"/>
      </w:r>
    </w:p>
    <w:p w14:paraId="20373F4F" w14:textId="77777777" w:rsidR="008560FE" w:rsidRDefault="008560FE">
      <w:pPr>
        <w:pStyle w:val="42"/>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_Toc120865846 \h </w:instrText>
      </w:r>
      <w:r>
        <w:rPr>
          <w:noProof/>
        </w:rPr>
      </w:r>
      <w:r>
        <w:rPr>
          <w:noProof/>
        </w:rPr>
        <w:fldChar w:fldCharType="separate"/>
      </w:r>
      <w:r>
        <w:rPr>
          <w:noProof/>
        </w:rPr>
        <w:t>48</w:t>
      </w:r>
      <w:r>
        <w:rPr>
          <w:noProof/>
        </w:rPr>
        <w:fldChar w:fldCharType="end"/>
      </w:r>
    </w:p>
    <w:p w14:paraId="02848FA5" w14:textId="77777777" w:rsidR="008560FE" w:rsidRDefault="008560FE">
      <w:pPr>
        <w:pStyle w:val="42"/>
        <w:rPr>
          <w:rFonts w:asciiTheme="minorHAnsi" w:hAnsiTheme="minorHAnsi" w:cstheme="minorBidi"/>
          <w:noProof/>
          <w:kern w:val="2"/>
          <w:sz w:val="21"/>
          <w:szCs w:val="22"/>
          <w:lang w:val="en-US" w:eastAsia="zh-CN"/>
        </w:rPr>
      </w:pPr>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_Toc120865847 \h </w:instrText>
      </w:r>
      <w:r>
        <w:rPr>
          <w:noProof/>
        </w:rPr>
      </w:r>
      <w:r>
        <w:rPr>
          <w:noProof/>
        </w:rPr>
        <w:fldChar w:fldCharType="separate"/>
      </w:r>
      <w:r>
        <w:rPr>
          <w:noProof/>
        </w:rPr>
        <w:t>48</w:t>
      </w:r>
      <w:r>
        <w:rPr>
          <w:noProof/>
        </w:rPr>
        <w:fldChar w:fldCharType="end"/>
      </w:r>
    </w:p>
    <w:p w14:paraId="32876D88" w14:textId="77777777" w:rsidR="008560FE" w:rsidRDefault="008560FE">
      <w:pPr>
        <w:pStyle w:val="42"/>
        <w:rPr>
          <w:rFonts w:asciiTheme="minorHAnsi" w:hAnsiTheme="minorHAnsi" w:cstheme="minorBidi"/>
          <w:noProof/>
          <w:kern w:val="2"/>
          <w:sz w:val="21"/>
          <w:szCs w:val="22"/>
          <w:lang w:val="en-US" w:eastAsia="zh-CN"/>
        </w:rPr>
      </w:pPr>
      <w:r>
        <w:rPr>
          <w:noProof/>
        </w:rPr>
        <w:t>5.24.1.3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_Toc120865848 \h </w:instrText>
      </w:r>
      <w:r>
        <w:rPr>
          <w:noProof/>
        </w:rPr>
      </w:r>
      <w:r>
        <w:rPr>
          <w:noProof/>
        </w:rPr>
        <w:fldChar w:fldCharType="separate"/>
      </w:r>
      <w:r>
        <w:rPr>
          <w:noProof/>
        </w:rPr>
        <w:t>49</w:t>
      </w:r>
      <w:r>
        <w:rPr>
          <w:noProof/>
        </w:rPr>
        <w:fldChar w:fldCharType="end"/>
      </w:r>
    </w:p>
    <w:p w14:paraId="1081C3EB" w14:textId="77777777" w:rsidR="008560FE" w:rsidRDefault="008560FE">
      <w:pPr>
        <w:pStyle w:val="2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_Toc120865849 \h </w:instrText>
      </w:r>
      <w:r>
        <w:rPr>
          <w:noProof/>
        </w:rPr>
      </w:r>
      <w:r>
        <w:rPr>
          <w:noProof/>
        </w:rPr>
        <w:fldChar w:fldCharType="separate"/>
      </w:r>
      <w:r>
        <w:rPr>
          <w:noProof/>
        </w:rPr>
        <w:t>49</w:t>
      </w:r>
      <w:r>
        <w:rPr>
          <w:noProof/>
        </w:rPr>
        <w:fldChar w:fldCharType="end"/>
      </w:r>
    </w:p>
    <w:p w14:paraId="5D45B9C1" w14:textId="77777777" w:rsidR="008560FE" w:rsidRDefault="008560FE">
      <w:pPr>
        <w:pStyle w:val="3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_Toc120865850 \h </w:instrText>
      </w:r>
      <w:r>
        <w:rPr>
          <w:noProof/>
        </w:rPr>
      </w:r>
      <w:r>
        <w:rPr>
          <w:noProof/>
        </w:rPr>
        <w:fldChar w:fldCharType="separate"/>
      </w:r>
      <w:r>
        <w:rPr>
          <w:noProof/>
        </w:rPr>
        <w:t>49</w:t>
      </w:r>
      <w:r>
        <w:rPr>
          <w:noProof/>
        </w:rPr>
        <w:fldChar w:fldCharType="end"/>
      </w:r>
    </w:p>
    <w:p w14:paraId="56F40178" w14:textId="77777777" w:rsidR="008560FE" w:rsidRDefault="008560FE">
      <w:pPr>
        <w:pStyle w:val="42"/>
        <w:rPr>
          <w:rFonts w:asciiTheme="minorHAnsi" w:hAnsiTheme="minorHAnsi" w:cstheme="minorBidi"/>
          <w:noProof/>
          <w:kern w:val="2"/>
          <w:sz w:val="21"/>
          <w:szCs w:val="22"/>
          <w:lang w:val="en-US" w:eastAsia="zh-CN"/>
        </w:rPr>
      </w:pPr>
      <w:r>
        <w:rPr>
          <w:noProof/>
        </w:rPr>
        <w:lastRenderedPageBreak/>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_Toc120865851 \h </w:instrText>
      </w:r>
      <w:r>
        <w:rPr>
          <w:noProof/>
        </w:rPr>
      </w:r>
      <w:r>
        <w:rPr>
          <w:noProof/>
        </w:rPr>
        <w:fldChar w:fldCharType="separate"/>
      </w:r>
      <w:r>
        <w:rPr>
          <w:noProof/>
        </w:rPr>
        <w:t>49</w:t>
      </w:r>
      <w:r>
        <w:rPr>
          <w:noProof/>
        </w:rPr>
        <w:fldChar w:fldCharType="end"/>
      </w:r>
    </w:p>
    <w:p w14:paraId="69E9490F" w14:textId="77777777" w:rsidR="008560FE" w:rsidRDefault="008560FE">
      <w:pPr>
        <w:pStyle w:val="42"/>
        <w:rPr>
          <w:rFonts w:asciiTheme="minorHAnsi" w:hAnsiTheme="minorHAnsi" w:cstheme="minorBidi"/>
          <w:noProof/>
          <w:kern w:val="2"/>
          <w:sz w:val="21"/>
          <w:szCs w:val="22"/>
          <w:lang w:val="en-US" w:eastAsia="zh-CN"/>
        </w:rPr>
      </w:pPr>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_Toc120865852 \h </w:instrText>
      </w:r>
      <w:r>
        <w:rPr>
          <w:noProof/>
        </w:rPr>
      </w:r>
      <w:r>
        <w:rPr>
          <w:noProof/>
        </w:rPr>
        <w:fldChar w:fldCharType="separate"/>
      </w:r>
      <w:r>
        <w:rPr>
          <w:noProof/>
        </w:rPr>
        <w:t>49</w:t>
      </w:r>
      <w:r>
        <w:rPr>
          <w:noProof/>
        </w:rPr>
        <w:fldChar w:fldCharType="end"/>
      </w:r>
    </w:p>
    <w:p w14:paraId="35A4B6F1" w14:textId="77777777" w:rsidR="008560FE" w:rsidRDefault="008560FE">
      <w:pPr>
        <w:pStyle w:val="42"/>
        <w:rPr>
          <w:rFonts w:asciiTheme="minorHAnsi" w:hAnsiTheme="minorHAnsi" w:cstheme="minorBidi"/>
          <w:noProof/>
          <w:kern w:val="2"/>
          <w:sz w:val="21"/>
          <w:szCs w:val="22"/>
          <w:lang w:val="en-US" w:eastAsia="zh-CN"/>
        </w:rPr>
      </w:pPr>
      <w:r>
        <w:rPr>
          <w:noProof/>
        </w:rPr>
        <w:t>5.25.1.3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_Toc120865853 \h </w:instrText>
      </w:r>
      <w:r>
        <w:rPr>
          <w:noProof/>
        </w:rPr>
      </w:r>
      <w:r>
        <w:rPr>
          <w:noProof/>
        </w:rPr>
        <w:fldChar w:fldCharType="separate"/>
      </w:r>
      <w:r>
        <w:rPr>
          <w:noProof/>
        </w:rPr>
        <w:t>50</w:t>
      </w:r>
      <w:r>
        <w:rPr>
          <w:noProof/>
        </w:rPr>
        <w:fldChar w:fldCharType="end"/>
      </w:r>
    </w:p>
    <w:p w14:paraId="0B0B0403" w14:textId="77777777" w:rsidR="008560FE" w:rsidRDefault="008560FE">
      <w:pPr>
        <w:pStyle w:val="2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_Toc120865854 \h </w:instrText>
      </w:r>
      <w:r>
        <w:rPr>
          <w:noProof/>
        </w:rPr>
      </w:r>
      <w:r>
        <w:rPr>
          <w:noProof/>
        </w:rPr>
        <w:fldChar w:fldCharType="separate"/>
      </w:r>
      <w:r>
        <w:rPr>
          <w:noProof/>
        </w:rPr>
        <w:t>50</w:t>
      </w:r>
      <w:r>
        <w:rPr>
          <w:noProof/>
        </w:rPr>
        <w:fldChar w:fldCharType="end"/>
      </w:r>
    </w:p>
    <w:p w14:paraId="40A58D01" w14:textId="77777777" w:rsidR="008560FE" w:rsidRDefault="008560FE">
      <w:pPr>
        <w:pStyle w:val="3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_Toc120865855 \h </w:instrText>
      </w:r>
      <w:r>
        <w:rPr>
          <w:noProof/>
        </w:rPr>
      </w:r>
      <w:r>
        <w:rPr>
          <w:noProof/>
        </w:rPr>
        <w:fldChar w:fldCharType="separate"/>
      </w:r>
      <w:r>
        <w:rPr>
          <w:noProof/>
        </w:rPr>
        <w:t>50</w:t>
      </w:r>
      <w:r>
        <w:rPr>
          <w:noProof/>
        </w:rPr>
        <w:fldChar w:fldCharType="end"/>
      </w:r>
    </w:p>
    <w:p w14:paraId="2A1F35C2" w14:textId="77777777" w:rsidR="008560FE" w:rsidRDefault="008560FE">
      <w:pPr>
        <w:pStyle w:val="42"/>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_Toc120865856 \h </w:instrText>
      </w:r>
      <w:r>
        <w:rPr>
          <w:noProof/>
        </w:rPr>
      </w:r>
      <w:r>
        <w:rPr>
          <w:noProof/>
        </w:rPr>
        <w:fldChar w:fldCharType="separate"/>
      </w:r>
      <w:r>
        <w:rPr>
          <w:noProof/>
        </w:rPr>
        <w:t>50</w:t>
      </w:r>
      <w:r>
        <w:rPr>
          <w:noProof/>
        </w:rPr>
        <w:fldChar w:fldCharType="end"/>
      </w:r>
    </w:p>
    <w:p w14:paraId="0A5E1784" w14:textId="77777777" w:rsidR="008560FE" w:rsidRDefault="008560FE">
      <w:pPr>
        <w:pStyle w:val="42"/>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_Toc120865857 \h </w:instrText>
      </w:r>
      <w:r>
        <w:rPr>
          <w:noProof/>
        </w:rPr>
      </w:r>
      <w:r>
        <w:rPr>
          <w:noProof/>
        </w:rPr>
        <w:fldChar w:fldCharType="separate"/>
      </w:r>
      <w:r>
        <w:rPr>
          <w:noProof/>
        </w:rPr>
        <w:t>50</w:t>
      </w:r>
      <w:r>
        <w:rPr>
          <w:noProof/>
        </w:rPr>
        <w:fldChar w:fldCharType="end"/>
      </w:r>
    </w:p>
    <w:p w14:paraId="56B8D3BB" w14:textId="77777777" w:rsidR="008560FE" w:rsidRDefault="008560FE">
      <w:pPr>
        <w:pStyle w:val="42"/>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_Toc120865858 \h </w:instrText>
      </w:r>
      <w:r>
        <w:rPr>
          <w:noProof/>
        </w:rPr>
      </w:r>
      <w:r>
        <w:rPr>
          <w:noProof/>
        </w:rPr>
        <w:fldChar w:fldCharType="separate"/>
      </w:r>
      <w:r>
        <w:rPr>
          <w:noProof/>
        </w:rPr>
        <w:t>51</w:t>
      </w:r>
      <w:r>
        <w:rPr>
          <w:noProof/>
        </w:rPr>
        <w:fldChar w:fldCharType="end"/>
      </w:r>
    </w:p>
    <w:p w14:paraId="0B9F904B" w14:textId="77777777" w:rsidR="008560FE" w:rsidRDefault="008560FE">
      <w:pPr>
        <w:pStyle w:val="2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_Toc120865859 \h </w:instrText>
      </w:r>
      <w:r>
        <w:rPr>
          <w:noProof/>
        </w:rPr>
      </w:r>
      <w:r>
        <w:rPr>
          <w:noProof/>
        </w:rPr>
        <w:fldChar w:fldCharType="separate"/>
      </w:r>
      <w:r>
        <w:rPr>
          <w:noProof/>
        </w:rPr>
        <w:t>51</w:t>
      </w:r>
      <w:r>
        <w:rPr>
          <w:noProof/>
        </w:rPr>
        <w:fldChar w:fldCharType="end"/>
      </w:r>
    </w:p>
    <w:p w14:paraId="036F3B2E" w14:textId="77777777" w:rsidR="008560FE" w:rsidRDefault="008560FE">
      <w:pPr>
        <w:pStyle w:val="3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_Toc120865860 \h </w:instrText>
      </w:r>
      <w:r>
        <w:rPr>
          <w:noProof/>
        </w:rPr>
      </w:r>
      <w:r>
        <w:rPr>
          <w:noProof/>
        </w:rPr>
        <w:fldChar w:fldCharType="separate"/>
      </w:r>
      <w:r>
        <w:rPr>
          <w:noProof/>
        </w:rPr>
        <w:t>51</w:t>
      </w:r>
      <w:r>
        <w:rPr>
          <w:noProof/>
        </w:rPr>
        <w:fldChar w:fldCharType="end"/>
      </w:r>
    </w:p>
    <w:p w14:paraId="5D3E1473" w14:textId="77777777" w:rsidR="008560FE" w:rsidRDefault="008560FE">
      <w:pPr>
        <w:pStyle w:val="42"/>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_Toc120865861 \h </w:instrText>
      </w:r>
      <w:r>
        <w:rPr>
          <w:noProof/>
        </w:rPr>
      </w:r>
      <w:r>
        <w:rPr>
          <w:noProof/>
        </w:rPr>
        <w:fldChar w:fldCharType="separate"/>
      </w:r>
      <w:r>
        <w:rPr>
          <w:noProof/>
        </w:rPr>
        <w:t>51</w:t>
      </w:r>
      <w:r>
        <w:rPr>
          <w:noProof/>
        </w:rPr>
        <w:fldChar w:fldCharType="end"/>
      </w:r>
    </w:p>
    <w:p w14:paraId="31A35738" w14:textId="77777777" w:rsidR="008560FE" w:rsidRDefault="008560FE">
      <w:pPr>
        <w:pStyle w:val="42"/>
        <w:rPr>
          <w:rFonts w:asciiTheme="minorHAnsi" w:hAnsiTheme="minorHAnsi" w:cstheme="minorBidi"/>
          <w:noProof/>
          <w:kern w:val="2"/>
          <w:sz w:val="21"/>
          <w:szCs w:val="22"/>
          <w:lang w:val="en-US" w:eastAsia="zh-CN"/>
        </w:rPr>
      </w:pPr>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_Toc120865862 \h </w:instrText>
      </w:r>
      <w:r>
        <w:rPr>
          <w:noProof/>
        </w:rPr>
      </w:r>
      <w:r>
        <w:rPr>
          <w:noProof/>
        </w:rPr>
        <w:fldChar w:fldCharType="separate"/>
      </w:r>
      <w:r>
        <w:rPr>
          <w:noProof/>
        </w:rPr>
        <w:t>51</w:t>
      </w:r>
      <w:r>
        <w:rPr>
          <w:noProof/>
        </w:rPr>
        <w:fldChar w:fldCharType="end"/>
      </w:r>
    </w:p>
    <w:p w14:paraId="6255D835" w14:textId="77777777" w:rsidR="008560FE" w:rsidRDefault="008560FE">
      <w:pPr>
        <w:pStyle w:val="42"/>
        <w:rPr>
          <w:rFonts w:asciiTheme="minorHAnsi" w:hAnsiTheme="minorHAnsi" w:cstheme="minorBidi"/>
          <w:noProof/>
          <w:kern w:val="2"/>
          <w:sz w:val="21"/>
          <w:szCs w:val="22"/>
          <w:lang w:val="en-US" w:eastAsia="zh-CN"/>
        </w:rPr>
      </w:pPr>
      <w:r>
        <w:rPr>
          <w:noProof/>
        </w:rPr>
        <w:t>5.27.1.3</w:t>
      </w:r>
      <w:r>
        <w:rPr>
          <w:rFonts w:asciiTheme="minorHAnsi" w:hAnsiTheme="minorHAnsi" w:cstheme="minorBidi"/>
          <w:noProof/>
          <w:kern w:val="2"/>
          <w:sz w:val="21"/>
          <w:szCs w:val="22"/>
          <w:lang w:val="en-US" w:eastAsia="zh-CN"/>
        </w:rPr>
        <w:tab/>
      </w:r>
      <w:r>
        <w:rPr>
          <w:noProof/>
        </w:rPr>
        <w:t>∆T</w:t>
      </w:r>
      <w:r w:rsidRPr="00694FD0">
        <w:rPr>
          <w:noProof/>
          <w:vertAlign w:val="subscript"/>
        </w:rPr>
        <w:t>IB,c</w:t>
      </w:r>
      <w:r>
        <w:rPr>
          <w:noProof/>
        </w:rPr>
        <w:t xml:space="preserve"> and ∆R</w:t>
      </w:r>
      <w:r w:rsidRPr="00694FD0">
        <w:rPr>
          <w:noProof/>
          <w:vertAlign w:val="subscript"/>
        </w:rPr>
        <w:t>IB,c</w:t>
      </w:r>
      <w:r>
        <w:rPr>
          <w:noProof/>
        </w:rPr>
        <w:t xml:space="preserve"> values</w:t>
      </w:r>
      <w:r>
        <w:rPr>
          <w:noProof/>
        </w:rPr>
        <w:tab/>
      </w:r>
      <w:r>
        <w:rPr>
          <w:noProof/>
        </w:rPr>
        <w:fldChar w:fldCharType="begin"/>
      </w:r>
      <w:r>
        <w:rPr>
          <w:noProof/>
        </w:rPr>
        <w:instrText xml:space="preserve"> PAGEREF _Toc120865863 \h </w:instrText>
      </w:r>
      <w:r>
        <w:rPr>
          <w:noProof/>
        </w:rPr>
      </w:r>
      <w:r>
        <w:rPr>
          <w:noProof/>
        </w:rPr>
        <w:fldChar w:fldCharType="separate"/>
      </w:r>
      <w:r>
        <w:rPr>
          <w:noProof/>
        </w:rPr>
        <w:t>52</w:t>
      </w:r>
      <w:r>
        <w:rPr>
          <w:noProof/>
        </w:rPr>
        <w:fldChar w:fldCharType="end"/>
      </w:r>
    </w:p>
    <w:p w14:paraId="1254536E" w14:textId="77777777" w:rsidR="008560FE" w:rsidRDefault="008560FE">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_Toc120865864 \h </w:instrText>
      </w:r>
      <w:r>
        <w:rPr>
          <w:noProof/>
        </w:rPr>
      </w:r>
      <w:r>
        <w:rPr>
          <w:noProof/>
        </w:rPr>
        <w:fldChar w:fldCharType="separate"/>
      </w:r>
      <w:r>
        <w:rPr>
          <w:noProof/>
        </w:rPr>
        <w:t>52</w:t>
      </w:r>
      <w:r>
        <w:rPr>
          <w:noProof/>
        </w:rPr>
        <w:fldChar w:fldCharType="end"/>
      </w:r>
    </w:p>
    <w:p w14:paraId="48116533" w14:textId="77777777" w:rsidR="008560FE" w:rsidRDefault="008560FE">
      <w:pPr>
        <w:pStyle w:val="3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_Toc120865865 \h </w:instrText>
      </w:r>
      <w:r>
        <w:rPr>
          <w:noProof/>
        </w:rPr>
      </w:r>
      <w:r>
        <w:rPr>
          <w:noProof/>
        </w:rPr>
        <w:fldChar w:fldCharType="separate"/>
      </w:r>
      <w:r>
        <w:rPr>
          <w:noProof/>
        </w:rPr>
        <w:t>52</w:t>
      </w:r>
      <w:r>
        <w:rPr>
          <w:noProof/>
        </w:rPr>
        <w:fldChar w:fldCharType="end"/>
      </w:r>
    </w:p>
    <w:p w14:paraId="5E641EE1" w14:textId="77777777" w:rsidR="008560FE" w:rsidRDefault="008560FE">
      <w:pPr>
        <w:pStyle w:val="42"/>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694FD0">
        <w:rPr>
          <w:rFonts w:cs="Arial"/>
          <w:noProof/>
          <w:lang w:eastAsia="zh-CN"/>
        </w:rPr>
        <w:t>Operating bands for CA</w:t>
      </w:r>
      <w:r>
        <w:rPr>
          <w:noProof/>
        </w:rPr>
        <w:tab/>
      </w:r>
      <w:r>
        <w:rPr>
          <w:noProof/>
        </w:rPr>
        <w:fldChar w:fldCharType="begin"/>
      </w:r>
      <w:r>
        <w:rPr>
          <w:noProof/>
        </w:rPr>
        <w:instrText xml:space="preserve"> PAGEREF _Toc120865866 \h </w:instrText>
      </w:r>
      <w:r>
        <w:rPr>
          <w:noProof/>
        </w:rPr>
      </w:r>
      <w:r>
        <w:rPr>
          <w:noProof/>
        </w:rPr>
        <w:fldChar w:fldCharType="separate"/>
      </w:r>
      <w:r>
        <w:rPr>
          <w:noProof/>
        </w:rPr>
        <w:t>52</w:t>
      </w:r>
      <w:r>
        <w:rPr>
          <w:noProof/>
        </w:rPr>
        <w:fldChar w:fldCharType="end"/>
      </w:r>
    </w:p>
    <w:p w14:paraId="42019746" w14:textId="77777777" w:rsidR="008560FE" w:rsidRDefault="008560FE">
      <w:pPr>
        <w:pStyle w:val="42"/>
        <w:rPr>
          <w:rFonts w:asciiTheme="minorHAnsi" w:hAnsiTheme="minorHAnsi" w:cstheme="minorBidi"/>
          <w:noProof/>
          <w:kern w:val="2"/>
          <w:sz w:val="21"/>
          <w:szCs w:val="22"/>
          <w:lang w:val="en-US" w:eastAsia="zh-CN"/>
        </w:rPr>
      </w:pPr>
      <w:r>
        <w:rPr>
          <w:noProof/>
        </w:rPr>
        <w:t>5.28.1.2</w:t>
      </w:r>
      <w:r>
        <w:rPr>
          <w:rFonts w:asciiTheme="minorHAnsi" w:hAnsiTheme="minorHAnsi" w:cstheme="minorBidi"/>
          <w:noProof/>
          <w:kern w:val="2"/>
          <w:sz w:val="21"/>
          <w:szCs w:val="22"/>
          <w:lang w:val="en-US" w:eastAsia="zh-CN"/>
        </w:rPr>
        <w:tab/>
      </w:r>
      <w:r w:rsidRPr="00694FD0">
        <w:rPr>
          <w:rFonts w:cs="Arial"/>
          <w:noProof/>
          <w:lang w:eastAsia="zh-CN"/>
        </w:rPr>
        <w:t>Channel bandwidths per operating band for CA</w:t>
      </w:r>
      <w:r>
        <w:rPr>
          <w:noProof/>
        </w:rPr>
        <w:tab/>
      </w:r>
      <w:r>
        <w:rPr>
          <w:noProof/>
        </w:rPr>
        <w:fldChar w:fldCharType="begin"/>
      </w:r>
      <w:r>
        <w:rPr>
          <w:noProof/>
        </w:rPr>
        <w:instrText xml:space="preserve"> PAGEREF _Toc120865867 \h </w:instrText>
      </w:r>
      <w:r>
        <w:rPr>
          <w:noProof/>
        </w:rPr>
      </w:r>
      <w:r>
        <w:rPr>
          <w:noProof/>
        </w:rPr>
        <w:fldChar w:fldCharType="separate"/>
      </w:r>
      <w:r>
        <w:rPr>
          <w:noProof/>
        </w:rPr>
        <w:t>52</w:t>
      </w:r>
      <w:r>
        <w:rPr>
          <w:noProof/>
        </w:rPr>
        <w:fldChar w:fldCharType="end"/>
      </w:r>
    </w:p>
    <w:p w14:paraId="521523BB" w14:textId="77777777" w:rsidR="008560FE" w:rsidRDefault="008560FE">
      <w:pPr>
        <w:pStyle w:val="42"/>
        <w:rPr>
          <w:rFonts w:asciiTheme="minorHAnsi" w:hAnsiTheme="minorHAnsi" w:cstheme="minorBidi"/>
          <w:noProof/>
          <w:kern w:val="2"/>
          <w:sz w:val="21"/>
          <w:szCs w:val="22"/>
          <w:lang w:val="en-US" w:eastAsia="zh-CN"/>
        </w:rPr>
      </w:pPr>
      <w:r>
        <w:rPr>
          <w:noProof/>
        </w:rPr>
        <w:t>5.28.1.3</w:t>
      </w:r>
      <w:r>
        <w:rPr>
          <w:rFonts w:asciiTheme="minorHAnsi" w:hAnsiTheme="minorHAnsi" w:cstheme="minorBidi"/>
          <w:noProof/>
          <w:kern w:val="2"/>
          <w:sz w:val="21"/>
          <w:szCs w:val="22"/>
          <w:lang w:val="en-US" w:eastAsia="zh-CN"/>
        </w:rPr>
        <w:tab/>
      </w:r>
      <w:r w:rsidRPr="00694FD0">
        <w:rPr>
          <w:rFonts w:cs="Arial"/>
          <w:noProof/>
          <w:lang w:val="en-US" w:eastAsia="zh-CN"/>
        </w:rPr>
        <w:t>∆T</w:t>
      </w:r>
      <w:r w:rsidRPr="00694FD0">
        <w:rPr>
          <w:rFonts w:cs="Arial"/>
          <w:noProof/>
          <w:vertAlign w:val="subscript"/>
          <w:lang w:val="en-US" w:eastAsia="zh-CN"/>
        </w:rPr>
        <w:t>IB,c</w:t>
      </w:r>
      <w:r w:rsidRPr="00694FD0">
        <w:rPr>
          <w:rFonts w:cs="Arial"/>
          <w:noProof/>
          <w:lang w:val="en-US" w:eastAsia="zh-CN"/>
        </w:rPr>
        <w:t xml:space="preserve"> and ∆R</w:t>
      </w:r>
      <w:r w:rsidRPr="00694FD0">
        <w:rPr>
          <w:rFonts w:cs="Arial"/>
          <w:noProof/>
          <w:vertAlign w:val="subscript"/>
          <w:lang w:val="en-US" w:eastAsia="zh-CN"/>
        </w:rPr>
        <w:t>IB,c</w:t>
      </w:r>
      <w:r w:rsidRPr="00694FD0">
        <w:rPr>
          <w:rFonts w:cs="Arial"/>
          <w:noProof/>
          <w:lang w:val="en-US" w:eastAsia="zh-CN"/>
        </w:rPr>
        <w:t xml:space="preserve"> values</w:t>
      </w:r>
      <w:r>
        <w:rPr>
          <w:noProof/>
        </w:rPr>
        <w:tab/>
      </w:r>
      <w:r>
        <w:rPr>
          <w:noProof/>
        </w:rPr>
        <w:fldChar w:fldCharType="begin"/>
      </w:r>
      <w:r>
        <w:rPr>
          <w:noProof/>
        </w:rPr>
        <w:instrText xml:space="preserve"> PAGEREF _Toc120865868 \h </w:instrText>
      </w:r>
      <w:r>
        <w:rPr>
          <w:noProof/>
        </w:rPr>
      </w:r>
      <w:r>
        <w:rPr>
          <w:noProof/>
        </w:rPr>
        <w:fldChar w:fldCharType="separate"/>
      </w:r>
      <w:r>
        <w:rPr>
          <w:noProof/>
        </w:rPr>
        <w:t>52</w:t>
      </w:r>
      <w:r>
        <w:rPr>
          <w:noProof/>
        </w:rPr>
        <w:fldChar w:fldCharType="end"/>
      </w:r>
    </w:p>
    <w:p w14:paraId="1008ABD5" w14:textId="77777777" w:rsidR="008560FE" w:rsidRDefault="008560FE">
      <w:pPr>
        <w:pStyle w:val="33"/>
        <w:rPr>
          <w:rFonts w:asciiTheme="minorHAnsi" w:hAnsiTheme="minorHAnsi" w:cstheme="minorBidi"/>
          <w:noProof/>
          <w:kern w:val="2"/>
          <w:sz w:val="21"/>
          <w:szCs w:val="22"/>
          <w:lang w:val="en-US" w:eastAsia="zh-CN"/>
        </w:rPr>
      </w:pPr>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_Toc120865869 \h </w:instrText>
      </w:r>
      <w:r>
        <w:rPr>
          <w:noProof/>
        </w:rPr>
      </w:r>
      <w:r>
        <w:rPr>
          <w:noProof/>
        </w:rPr>
        <w:fldChar w:fldCharType="separate"/>
      </w:r>
      <w:r>
        <w:rPr>
          <w:noProof/>
        </w:rPr>
        <w:t>53</w:t>
      </w:r>
      <w:r>
        <w:rPr>
          <w:noProof/>
        </w:rPr>
        <w:fldChar w:fldCharType="end"/>
      </w:r>
    </w:p>
    <w:p w14:paraId="37B4B743" w14:textId="77777777" w:rsidR="008560FE" w:rsidRDefault="008560FE">
      <w:pPr>
        <w:pStyle w:val="42"/>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sidRPr="00694FD0">
        <w:rPr>
          <w:rFonts w:cs="Arial"/>
          <w:noProof/>
          <w:lang w:eastAsia="zh-CN"/>
        </w:rPr>
        <w:t>UE co-existence studies</w:t>
      </w:r>
      <w:r>
        <w:rPr>
          <w:noProof/>
        </w:rPr>
        <w:tab/>
      </w:r>
      <w:r>
        <w:rPr>
          <w:noProof/>
        </w:rPr>
        <w:fldChar w:fldCharType="begin"/>
      </w:r>
      <w:r>
        <w:rPr>
          <w:noProof/>
        </w:rPr>
        <w:instrText xml:space="preserve"> PAGEREF _Toc120865870 \h </w:instrText>
      </w:r>
      <w:r>
        <w:rPr>
          <w:noProof/>
        </w:rPr>
      </w:r>
      <w:r>
        <w:rPr>
          <w:noProof/>
        </w:rPr>
        <w:fldChar w:fldCharType="separate"/>
      </w:r>
      <w:r>
        <w:rPr>
          <w:noProof/>
        </w:rPr>
        <w:t>53</w:t>
      </w:r>
      <w:r>
        <w:rPr>
          <w:noProof/>
        </w:rPr>
        <w:fldChar w:fldCharType="end"/>
      </w:r>
    </w:p>
    <w:p w14:paraId="2AE7579D" w14:textId="77777777" w:rsidR="008560FE" w:rsidRDefault="008560FE">
      <w:pPr>
        <w:pStyle w:val="42"/>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sidRPr="00694FD0">
        <w:rPr>
          <w:rFonts w:cs="Arial"/>
          <w:noProof/>
          <w:lang w:val="en-US" w:eastAsia="zh-CN"/>
        </w:rPr>
        <w:t>REFSENS requirements</w:t>
      </w:r>
      <w:r>
        <w:rPr>
          <w:noProof/>
        </w:rPr>
        <w:tab/>
      </w:r>
      <w:r>
        <w:rPr>
          <w:noProof/>
        </w:rPr>
        <w:fldChar w:fldCharType="begin"/>
      </w:r>
      <w:r>
        <w:rPr>
          <w:noProof/>
        </w:rPr>
        <w:instrText xml:space="preserve"> PAGEREF _Toc120865871 \h </w:instrText>
      </w:r>
      <w:r>
        <w:rPr>
          <w:noProof/>
        </w:rPr>
      </w:r>
      <w:r>
        <w:rPr>
          <w:noProof/>
        </w:rPr>
        <w:fldChar w:fldCharType="separate"/>
      </w:r>
      <w:r>
        <w:rPr>
          <w:noProof/>
        </w:rPr>
        <w:t>53</w:t>
      </w:r>
      <w:r>
        <w:rPr>
          <w:noProof/>
        </w:rPr>
        <w:fldChar w:fldCharType="end"/>
      </w:r>
    </w:p>
    <w:p w14:paraId="0818E673" w14:textId="77777777" w:rsidR="008560FE" w:rsidRDefault="008560FE">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694FD0">
        <w:rPr>
          <w:rFonts w:cs="Arial"/>
          <w:noProof/>
          <w:lang w:eastAsia="zh-CN"/>
        </w:rPr>
        <w:t>Dual Connectivity</w:t>
      </w:r>
      <w:r w:rsidRPr="00694FD0">
        <w:rPr>
          <w:rFonts w:cs="Arial"/>
          <w:noProof/>
        </w:rPr>
        <w:t>: Specific Band Combination Part</w:t>
      </w:r>
      <w:r>
        <w:rPr>
          <w:noProof/>
        </w:rPr>
        <w:tab/>
      </w:r>
      <w:r>
        <w:rPr>
          <w:noProof/>
        </w:rPr>
        <w:fldChar w:fldCharType="begin"/>
      </w:r>
      <w:r>
        <w:rPr>
          <w:noProof/>
        </w:rPr>
        <w:instrText xml:space="preserve"> PAGEREF _Toc120865872 \h </w:instrText>
      </w:r>
      <w:r>
        <w:rPr>
          <w:noProof/>
        </w:rPr>
      </w:r>
      <w:r>
        <w:rPr>
          <w:noProof/>
        </w:rPr>
        <w:fldChar w:fldCharType="separate"/>
      </w:r>
      <w:r>
        <w:rPr>
          <w:noProof/>
        </w:rPr>
        <w:t>53</w:t>
      </w:r>
      <w:r>
        <w:rPr>
          <w:noProof/>
        </w:rPr>
        <w:fldChar w:fldCharType="end"/>
      </w:r>
    </w:p>
    <w:p w14:paraId="3E4D7709" w14:textId="77777777" w:rsidR="008560FE" w:rsidRDefault="008560FE">
      <w:pPr>
        <w:pStyle w:val="2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_Toc120865873 \h </w:instrText>
      </w:r>
      <w:r>
        <w:rPr>
          <w:noProof/>
        </w:rPr>
      </w:r>
      <w:r>
        <w:rPr>
          <w:noProof/>
        </w:rPr>
        <w:fldChar w:fldCharType="separate"/>
      </w:r>
      <w:r>
        <w:rPr>
          <w:noProof/>
        </w:rPr>
        <w:t>53</w:t>
      </w:r>
      <w:r>
        <w:rPr>
          <w:noProof/>
        </w:rPr>
        <w:fldChar w:fldCharType="end"/>
      </w:r>
    </w:p>
    <w:p w14:paraId="3CDC6305" w14:textId="77777777" w:rsidR="008560FE" w:rsidRDefault="008560FE">
      <w:pPr>
        <w:pStyle w:val="3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694FD0">
        <w:rPr>
          <w:rFonts w:cs="Arial"/>
          <w:noProof/>
          <w:lang w:eastAsia="zh-CN"/>
        </w:rPr>
        <w:t>Configurations for DC_</w:t>
      </w:r>
      <w:r w:rsidRPr="00694FD0">
        <w:rPr>
          <w:rFonts w:cs="Arial"/>
          <w:noProof/>
          <w:lang w:val="en-US" w:eastAsia="zh-CN"/>
        </w:rPr>
        <w:t>nX-nY-nZ</w:t>
      </w:r>
      <w:r>
        <w:rPr>
          <w:noProof/>
        </w:rPr>
        <w:tab/>
      </w:r>
      <w:r>
        <w:rPr>
          <w:noProof/>
        </w:rPr>
        <w:fldChar w:fldCharType="begin"/>
      </w:r>
      <w:r>
        <w:rPr>
          <w:noProof/>
        </w:rPr>
        <w:instrText xml:space="preserve"> PAGEREF _Toc120865874 \h </w:instrText>
      </w:r>
      <w:r>
        <w:rPr>
          <w:noProof/>
        </w:rPr>
      </w:r>
      <w:r>
        <w:rPr>
          <w:noProof/>
        </w:rPr>
        <w:fldChar w:fldCharType="separate"/>
      </w:r>
      <w:r>
        <w:rPr>
          <w:noProof/>
        </w:rPr>
        <w:t>53</w:t>
      </w:r>
      <w:r>
        <w:rPr>
          <w:noProof/>
        </w:rPr>
        <w:fldChar w:fldCharType="end"/>
      </w:r>
    </w:p>
    <w:p w14:paraId="6DCF8CFB" w14:textId="77777777" w:rsidR="008560FE" w:rsidRDefault="008560FE">
      <w:pPr>
        <w:pStyle w:val="81"/>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_Toc120865875 \h </w:instrText>
      </w:r>
      <w:r>
        <w:rPr>
          <w:noProof/>
        </w:rPr>
      </w:r>
      <w:r>
        <w:rPr>
          <w:noProof/>
        </w:rPr>
        <w:fldChar w:fldCharType="separate"/>
      </w:r>
      <w:r>
        <w:rPr>
          <w:noProof/>
        </w:rPr>
        <w:t>54</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17" w:name="foreword"/>
      <w:bookmarkStart w:id="18" w:name="_Toc120865656"/>
      <w:bookmarkEnd w:id="17"/>
      <w:r>
        <w:lastRenderedPageBreak/>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20" w:name="introduction"/>
      <w:bookmarkEnd w:id="20"/>
      <w:r>
        <w:br w:type="page"/>
      </w:r>
      <w:bookmarkStart w:id="21" w:name="scope"/>
      <w:bookmarkStart w:id="22" w:name="_Toc120865657"/>
      <w:bookmarkEnd w:id="21"/>
      <w:r>
        <w:lastRenderedPageBreak/>
        <w:t>1</w:t>
      </w:r>
      <w:r>
        <w:tab/>
        <w:t>Scope</w:t>
      </w:r>
      <w:bookmarkEnd w:id="22"/>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23" w:name="references"/>
      <w:bookmarkStart w:id="24" w:name="_Toc120865658"/>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25" w:name="definitions"/>
      <w:bookmarkStart w:id="26" w:name="_Toc120865659"/>
      <w:bookmarkEnd w:id="25"/>
      <w:r>
        <w:t>3</w:t>
      </w:r>
      <w:r>
        <w:tab/>
        <w:t>Definitions of terms, symbols and abbreviations</w:t>
      </w:r>
      <w:bookmarkEnd w:id="26"/>
    </w:p>
    <w:p w14:paraId="51340BF9" w14:textId="77777777" w:rsidR="00654648" w:rsidRDefault="00DF33FC">
      <w:pPr>
        <w:pStyle w:val="21"/>
      </w:pPr>
      <w:bookmarkStart w:id="27" w:name="_Toc120865660"/>
      <w:r>
        <w:t>3.1</w:t>
      </w:r>
      <w:r>
        <w:tab/>
        <w:t>Terms</w:t>
      </w:r>
      <w:bookmarkEnd w:id="27"/>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8" w:name="_Toc120865661"/>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9" w:name="_Toc120865662"/>
      <w:r>
        <w:t>3.3</w:t>
      </w:r>
      <w:r>
        <w:tab/>
        <w:t>Abbreviations</w:t>
      </w:r>
      <w:bookmarkEnd w:id="29"/>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30" w:name="clause4"/>
      <w:bookmarkStart w:id="31" w:name="_Toc120865663"/>
      <w:bookmarkEnd w:id="30"/>
      <w:r>
        <w:t>4</w:t>
      </w:r>
      <w:r>
        <w:tab/>
        <w:t>Background</w:t>
      </w:r>
      <w:bookmarkEnd w:id="31"/>
    </w:p>
    <w:p w14:paraId="59ED51C0" w14:textId="77777777" w:rsidR="00654648" w:rsidRDefault="00DF33FC">
      <w:pPr>
        <w:pStyle w:val="21"/>
      </w:pPr>
      <w:bookmarkStart w:id="32" w:name="_Toc120865664"/>
      <w:r>
        <w:t>4.1</w:t>
      </w:r>
      <w:r>
        <w:tab/>
        <w:t>Introduction</w:t>
      </w:r>
      <w:bookmarkEnd w:id="32"/>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3" w:name="_Toc120865665"/>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4" w:name="OLE_LINK15"/>
      <w:r>
        <w:rPr>
          <w:rFonts w:eastAsia="Times New Roman" w:hint="eastAsia"/>
          <w:lang w:eastAsia="en-GB"/>
        </w:rPr>
        <w:t>for the following cases</w:t>
      </w:r>
      <w:bookmarkEnd w:id="34"/>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35" w:name="_Toc120865666"/>
      <w:r>
        <w:t>5</w:t>
      </w:r>
      <w:r>
        <w:tab/>
      </w:r>
      <w:r>
        <w:rPr>
          <w:rFonts w:cs="Arial"/>
          <w:lang w:val="en-US" w:eastAsia="zh-CN"/>
        </w:rPr>
        <w:t>Both bands within FR1 Carrier Aggregation</w:t>
      </w:r>
      <w:r>
        <w:rPr>
          <w:rFonts w:cs="Arial"/>
        </w:rPr>
        <w:t>: Specific Band Combination Part</w:t>
      </w:r>
      <w:bookmarkEnd w:id="35"/>
    </w:p>
    <w:p w14:paraId="42CDC41C" w14:textId="77777777" w:rsidR="00654648" w:rsidRDefault="00DF33FC">
      <w:pPr>
        <w:pStyle w:val="21"/>
      </w:pPr>
      <w:bookmarkStart w:id="36" w:name="_Toc120865667"/>
      <w:r>
        <w:t>5.</w:t>
      </w:r>
      <w:r>
        <w:rPr>
          <w:rFonts w:hint="eastAsia"/>
          <w:lang w:eastAsia="zh-CN"/>
        </w:rPr>
        <w:t>x</w:t>
      </w:r>
      <w:r>
        <w:tab/>
        <w:t>CA_nX-nY-nZ</w:t>
      </w:r>
      <w:bookmarkEnd w:id="36"/>
    </w:p>
    <w:p w14:paraId="6AE93020" w14:textId="77777777" w:rsidR="00654648" w:rsidRDefault="00DF33FC">
      <w:pPr>
        <w:pStyle w:val="31"/>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20865668"/>
      <w:r>
        <w:t>5.x.1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77777777" w:rsidR="00654648" w:rsidRDefault="00DF33FC">
      <w:pPr>
        <w:pStyle w:val="41"/>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20865669"/>
      <w:r>
        <w:t>5.x.1.1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7A27558E" w14:textId="77777777" w:rsidR="00654648" w:rsidRDefault="00DF33FC">
      <w:pPr>
        <w:pStyle w:val="TH"/>
      </w:pPr>
      <w:bookmarkStart w:id="69"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9"/>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70"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0"/>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71" w:name="_Toc120865670"/>
      <w:r>
        <w:lastRenderedPageBreak/>
        <w:t>5.x.1.2</w:t>
      </w:r>
      <w:r>
        <w:tab/>
      </w:r>
      <w:r>
        <w:rPr>
          <w:rFonts w:cs="Arial"/>
          <w:lang w:eastAsia="zh-CN"/>
        </w:rPr>
        <w:t>Channel bandwidths per operating band for CA</w:t>
      </w:r>
      <w:bookmarkEnd w:id="71"/>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2" w:name="OLE_LINK5"/>
            <w:r>
              <w:rPr>
                <w:rFonts w:ascii="Arial" w:eastAsia="宋体" w:hAnsi="Arial" w:cs="Arial"/>
                <w:sz w:val="18"/>
                <w:szCs w:val="18"/>
                <w:lang w:val="en-US" w:eastAsia="zh-CN" w:bidi="ar"/>
              </w:rPr>
              <w:t>5, 10, 15, 20, 25, 30</w:t>
            </w:r>
            <w:bookmarkEnd w:id="72"/>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73" w:name="_Toc120865671"/>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3"/>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74" w:name="_Toc120865672"/>
      <w:r>
        <w:t>5.x.2</w:t>
      </w:r>
      <w:r>
        <w:tab/>
      </w:r>
      <w:r>
        <w:rPr>
          <w:rFonts w:cs="Arial"/>
          <w:szCs w:val="28"/>
          <w:lang w:eastAsia="zh-CN"/>
        </w:rPr>
        <w:t>Specific for 2 bands UL CA</w:t>
      </w:r>
      <w:bookmarkEnd w:id="74"/>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75" w:name="_Toc120865673"/>
      <w:r>
        <w:t>5.x.2.1</w:t>
      </w:r>
      <w:r>
        <w:tab/>
      </w:r>
      <w:r>
        <w:rPr>
          <w:rFonts w:cs="Arial"/>
          <w:lang w:eastAsia="zh-CN"/>
        </w:rPr>
        <w:t>UE co-existence studies</w:t>
      </w:r>
      <w:bookmarkEnd w:id="75"/>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76" w:name="_Toc120865674"/>
      <w:r>
        <w:t>5.x.2.2</w:t>
      </w:r>
      <w:r>
        <w:tab/>
      </w:r>
      <w:r>
        <w:rPr>
          <w:rFonts w:cs="Arial"/>
          <w:szCs w:val="22"/>
          <w:lang w:val="en-US" w:eastAsia="zh-CN"/>
        </w:rPr>
        <w:t>REFSENS requirements</w:t>
      </w:r>
      <w:bookmarkEnd w:id="76"/>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77" w:name="_Toc9848477"/>
      <w:bookmarkStart w:id="78" w:name="_Toc120865675"/>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7"/>
      <w:r w:rsidR="00AC4AB0">
        <w:t>79</w:t>
      </w:r>
      <w:bookmarkEnd w:id="78"/>
    </w:p>
    <w:p w14:paraId="69341BA4" w14:textId="11E79D2E" w:rsidR="00AC4AB0" w:rsidRPr="00A20126" w:rsidRDefault="009F0C9D" w:rsidP="00AC4AB0">
      <w:pPr>
        <w:pStyle w:val="31"/>
      </w:pPr>
      <w:bookmarkStart w:id="79" w:name="_Toc120865676"/>
      <w:r>
        <w:t>5.1</w:t>
      </w:r>
      <w:r w:rsidR="00AC4AB0">
        <w:t>.1</w:t>
      </w:r>
      <w:r w:rsidR="00AC4AB0">
        <w:tab/>
        <w:t>Common for 1 band UL and 2 bands UL CA</w:t>
      </w:r>
      <w:bookmarkEnd w:id="79"/>
    </w:p>
    <w:p w14:paraId="0F154BEE" w14:textId="2EFC13CE" w:rsidR="00AC4AB0" w:rsidRDefault="009F0C9D" w:rsidP="00AC4AB0">
      <w:pPr>
        <w:pStyle w:val="41"/>
      </w:pPr>
      <w:bookmarkStart w:id="80" w:name="_Toc9848478"/>
      <w:bookmarkStart w:id="81" w:name="_Toc120865677"/>
      <w:r>
        <w:rPr>
          <w:rFonts w:hint="eastAsia"/>
        </w:rPr>
        <w:t>5.1</w:t>
      </w:r>
      <w:r w:rsidR="00AC4AB0">
        <w:rPr>
          <w:rFonts w:hint="eastAsia"/>
        </w:rPr>
        <w:t>.1</w:t>
      </w:r>
      <w:r w:rsidR="00AC4AB0">
        <w:t>.1</w:t>
      </w:r>
      <w:r w:rsidR="00AC4AB0">
        <w:tab/>
        <w:t xml:space="preserve">Operating bands for </w:t>
      </w:r>
      <w:r w:rsidR="00AC4AB0">
        <w:rPr>
          <w:rFonts w:hint="eastAsia"/>
        </w:rPr>
        <w:t>CA</w:t>
      </w:r>
      <w:bookmarkEnd w:id="80"/>
      <w:bookmarkEnd w:id="81"/>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2" w:name="OLE_LINK11"/>
            <w:r>
              <w:rPr>
                <w:rFonts w:ascii="Arial" w:hAnsi="Arial"/>
                <w:sz w:val="18"/>
              </w:rPr>
              <w:t>–</w:t>
            </w:r>
            <w:bookmarkEnd w:id="82"/>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83" w:name="_Toc9848479"/>
      <w:bookmarkStart w:id="84" w:name="_Toc120865678"/>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3"/>
      <w:bookmarkEnd w:id="84"/>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85" w:name="_Toc120865679"/>
      <w:bookmarkStart w:id="86"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5"/>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87" w:name="_Toc120865680"/>
      <w:r>
        <w:t>5.1</w:t>
      </w:r>
      <w:r w:rsidR="00AC4AB0">
        <w:t>.2</w:t>
      </w:r>
      <w:r w:rsidR="00AC4AB0">
        <w:tab/>
        <w:t>Specific for 2 bands UL CA</w:t>
      </w:r>
      <w:bookmarkEnd w:id="87"/>
    </w:p>
    <w:p w14:paraId="62C9F67C" w14:textId="276EE958" w:rsidR="00AC4AB0" w:rsidRDefault="009F0C9D" w:rsidP="00AC4AB0">
      <w:pPr>
        <w:pStyle w:val="41"/>
      </w:pPr>
      <w:bookmarkStart w:id="88" w:name="_Toc120865681"/>
      <w:r>
        <w:rPr>
          <w:rFonts w:hint="eastAsia"/>
        </w:rPr>
        <w:t>5.1</w:t>
      </w:r>
      <w:r w:rsidR="00AC4AB0">
        <w:rPr>
          <w:rFonts w:hint="eastAsia"/>
        </w:rPr>
        <w:t>.</w:t>
      </w:r>
      <w:r w:rsidR="00AC4AB0">
        <w:t>2.1</w:t>
      </w:r>
      <w:r w:rsidR="00AC4AB0">
        <w:tab/>
      </w:r>
      <w:r w:rsidR="00AC4AB0">
        <w:rPr>
          <w:rFonts w:hint="eastAsia"/>
        </w:rPr>
        <w:t>UE co-existence studies</w:t>
      </w:r>
      <w:bookmarkEnd w:id="86"/>
      <w:bookmarkEnd w:id="88"/>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89" w:name="_Toc9848482"/>
      <w:bookmarkStart w:id="90" w:name="_Toc120865682"/>
      <w:r>
        <w:rPr>
          <w:rFonts w:hint="eastAsia"/>
        </w:rPr>
        <w:t>5.1</w:t>
      </w:r>
      <w:r w:rsidR="00AC4AB0">
        <w:rPr>
          <w:rFonts w:hint="eastAsia"/>
        </w:rPr>
        <w:t>.</w:t>
      </w:r>
      <w:r w:rsidR="00AC4AB0">
        <w:t>2.2</w:t>
      </w:r>
      <w:r w:rsidR="00AC4AB0">
        <w:rPr>
          <w:rFonts w:hint="eastAsia"/>
        </w:rPr>
        <w:tab/>
        <w:t>REFSENS requirements</w:t>
      </w:r>
      <w:bookmarkEnd w:id="89"/>
      <w:bookmarkEnd w:id="90"/>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91" w:name="_Toc120865683"/>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1"/>
    </w:p>
    <w:p w14:paraId="5E290A6D" w14:textId="77833394" w:rsidR="000469EC" w:rsidRPr="00A20126" w:rsidRDefault="000469EC" w:rsidP="000469EC">
      <w:pPr>
        <w:pStyle w:val="31"/>
      </w:pPr>
      <w:bookmarkStart w:id="92" w:name="_Toc120865684"/>
      <w:r>
        <w:t>5.2.1</w:t>
      </w:r>
      <w:r>
        <w:tab/>
        <w:t>Common for 1 band UL and 2 bands UL CA</w:t>
      </w:r>
      <w:bookmarkEnd w:id="92"/>
    </w:p>
    <w:p w14:paraId="6781E66A" w14:textId="0E5E1F84" w:rsidR="000469EC" w:rsidRDefault="000469EC" w:rsidP="000469EC">
      <w:pPr>
        <w:pStyle w:val="41"/>
      </w:pPr>
      <w:bookmarkStart w:id="93" w:name="_Toc120865685"/>
      <w:r>
        <w:rPr>
          <w:rFonts w:hint="eastAsia"/>
        </w:rPr>
        <w:t>5.2.1</w:t>
      </w:r>
      <w:r>
        <w:t>.1</w:t>
      </w:r>
      <w:r>
        <w:tab/>
        <w:t xml:space="preserve">Operating bands for </w:t>
      </w:r>
      <w:r>
        <w:rPr>
          <w:rFonts w:hint="eastAsia"/>
        </w:rPr>
        <w:t>CA</w:t>
      </w:r>
      <w:bookmarkEnd w:id="93"/>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94" w:name="_Toc120865686"/>
      <w:r>
        <w:rPr>
          <w:rFonts w:hint="eastAsia"/>
        </w:rPr>
        <w:t>5.2.</w:t>
      </w:r>
      <w:r>
        <w:t>1.2</w:t>
      </w:r>
      <w:r>
        <w:tab/>
        <w:t xml:space="preserve">Channel bandwidths per operating band for </w:t>
      </w:r>
      <w:r>
        <w:rPr>
          <w:rFonts w:hint="eastAsia"/>
        </w:rPr>
        <w:t>CA</w:t>
      </w:r>
      <w:bookmarkEnd w:id="94"/>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95" w:name="_Toc120865687"/>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5"/>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96" w:name="_Toc120865688"/>
      <w:r>
        <w:t>5.2.2</w:t>
      </w:r>
      <w:r>
        <w:tab/>
        <w:t>Specific for 2 bands UL CA</w:t>
      </w:r>
      <w:bookmarkEnd w:id="96"/>
    </w:p>
    <w:p w14:paraId="4606F4E8" w14:textId="4330E4E1" w:rsidR="000469EC" w:rsidRDefault="000469EC" w:rsidP="000469EC">
      <w:pPr>
        <w:pStyle w:val="41"/>
      </w:pPr>
      <w:bookmarkStart w:id="97" w:name="_Toc120865689"/>
      <w:r>
        <w:rPr>
          <w:rFonts w:hint="eastAsia"/>
        </w:rPr>
        <w:t>5.</w:t>
      </w:r>
      <w:r>
        <w:t>2</w:t>
      </w:r>
      <w:r>
        <w:rPr>
          <w:rFonts w:hint="eastAsia"/>
        </w:rPr>
        <w:t>.</w:t>
      </w:r>
      <w:r>
        <w:t>2.1</w:t>
      </w:r>
      <w:r>
        <w:tab/>
      </w:r>
      <w:r>
        <w:rPr>
          <w:rFonts w:hint="eastAsia"/>
        </w:rPr>
        <w:t>UE co-existence studies</w:t>
      </w:r>
      <w:bookmarkEnd w:id="97"/>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98" w:name="_Toc120865690"/>
      <w:r>
        <w:rPr>
          <w:rFonts w:hint="eastAsia"/>
        </w:rPr>
        <w:t>5.</w:t>
      </w:r>
      <w:r>
        <w:t>2</w:t>
      </w:r>
      <w:r>
        <w:rPr>
          <w:rFonts w:hint="eastAsia"/>
        </w:rPr>
        <w:t>.</w:t>
      </w:r>
      <w:r>
        <w:t>2.2</w:t>
      </w:r>
      <w:r>
        <w:rPr>
          <w:rFonts w:hint="eastAsia"/>
        </w:rPr>
        <w:tab/>
        <w:t>REFSENS requirements</w:t>
      </w:r>
      <w:bookmarkEnd w:id="98"/>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99" w:name="_Toc120865691"/>
      <w:r w:rsidRPr="00A20126">
        <w:t>5.3</w:t>
      </w:r>
      <w:r w:rsidRPr="00A20126">
        <w:tab/>
        <w:t>CA_n3-n28-n40</w:t>
      </w:r>
      <w:bookmarkEnd w:id="99"/>
    </w:p>
    <w:p w14:paraId="4B993993" w14:textId="7E175DD0" w:rsidR="00A622FD" w:rsidRPr="00A20126" w:rsidRDefault="00A622FD" w:rsidP="00A20126">
      <w:pPr>
        <w:pStyle w:val="31"/>
      </w:pPr>
      <w:bookmarkStart w:id="100" w:name="_Toc120865692"/>
      <w:r w:rsidRPr="00A20126">
        <w:t>5.</w:t>
      </w:r>
      <w:r>
        <w:t>3</w:t>
      </w:r>
      <w:r w:rsidRPr="00A20126">
        <w:t>.1</w:t>
      </w:r>
      <w:r w:rsidRPr="00A20126">
        <w:tab/>
        <w:t>Common for 1 band UL and 2 bands UL CA</w:t>
      </w:r>
      <w:bookmarkEnd w:id="100"/>
    </w:p>
    <w:p w14:paraId="504291BF" w14:textId="28375B08" w:rsidR="00A622FD" w:rsidRPr="00A20126" w:rsidRDefault="00A622FD" w:rsidP="00A20126">
      <w:pPr>
        <w:pStyle w:val="41"/>
      </w:pPr>
      <w:bookmarkStart w:id="101" w:name="_Toc120865693"/>
      <w:r w:rsidRPr="00A622FD">
        <w:t>5.</w:t>
      </w:r>
      <w:r>
        <w:t>3</w:t>
      </w:r>
      <w:r w:rsidRPr="00A20126">
        <w:t>.1.1</w:t>
      </w:r>
      <w:r w:rsidRPr="00A20126">
        <w:tab/>
        <w:t>Operating bands for CA</w:t>
      </w:r>
      <w:bookmarkEnd w:id="101"/>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02" w:name="_Toc120865694"/>
      <w:r w:rsidRPr="00A622FD">
        <w:lastRenderedPageBreak/>
        <w:t>5.</w:t>
      </w:r>
      <w:r>
        <w:t>3</w:t>
      </w:r>
      <w:r w:rsidRPr="00A20126">
        <w:t>.1.2</w:t>
      </w:r>
      <w:r w:rsidRPr="00A20126">
        <w:tab/>
        <w:t>Channel bandwidths per operating band for CA</w:t>
      </w:r>
      <w:bookmarkEnd w:id="102"/>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03" w:name="_Toc120865695"/>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3"/>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104" w:name="_Toc120865696"/>
      <w:r w:rsidRPr="00A622FD">
        <w:t>5.</w:t>
      </w:r>
      <w:r>
        <w:t>3</w:t>
      </w:r>
      <w:r w:rsidRPr="00A20126">
        <w:t>.2</w:t>
      </w:r>
      <w:r w:rsidRPr="00A20126">
        <w:tab/>
        <w:t>Specific for 2 bands UL CA</w:t>
      </w:r>
      <w:bookmarkEnd w:id="104"/>
    </w:p>
    <w:p w14:paraId="79F94FE7" w14:textId="2BB4CC4E" w:rsidR="00A622FD" w:rsidRPr="00A20126" w:rsidRDefault="00A622FD" w:rsidP="00A20126">
      <w:pPr>
        <w:pStyle w:val="41"/>
      </w:pPr>
      <w:bookmarkStart w:id="105" w:name="_Toc120865697"/>
      <w:r w:rsidRPr="00A20126">
        <w:t>5.</w:t>
      </w:r>
      <w:r>
        <w:t>3</w:t>
      </w:r>
      <w:r w:rsidRPr="00A20126">
        <w:t>.2.1</w:t>
      </w:r>
      <w:r w:rsidRPr="00A20126">
        <w:tab/>
        <w:t>UE co-existence studies</w:t>
      </w:r>
      <w:bookmarkEnd w:id="105"/>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06" w:name="_Toc120865698"/>
      <w:r w:rsidRPr="00A622FD">
        <w:t>5.</w:t>
      </w:r>
      <w:r>
        <w:t>3</w:t>
      </w:r>
      <w:r w:rsidRPr="00A20126">
        <w:t>.2.2</w:t>
      </w:r>
      <w:r w:rsidRPr="00A20126">
        <w:tab/>
        <w:t>REFSENS requirements</w:t>
      </w:r>
      <w:bookmarkEnd w:id="106"/>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07" w:name="_Toc120865699"/>
      <w:r>
        <w:t>5.</w:t>
      </w:r>
      <w:r>
        <w:rPr>
          <w:rFonts w:hint="eastAsia"/>
        </w:rPr>
        <w:t>4</w:t>
      </w:r>
      <w:r>
        <w:tab/>
      </w:r>
      <w:r w:rsidRPr="00A20126">
        <w:tab/>
      </w:r>
      <w:r w:rsidRPr="00A20126">
        <w:tab/>
      </w:r>
      <w:r>
        <w:t>CA_n</w:t>
      </w:r>
      <w:r w:rsidRPr="00A20126">
        <w:t>3</w:t>
      </w:r>
      <w:r>
        <w:t>-n</w:t>
      </w:r>
      <w:r w:rsidRPr="00A20126">
        <w:t>8</w:t>
      </w:r>
      <w:r>
        <w:t>-n</w:t>
      </w:r>
      <w:r w:rsidRPr="00A20126">
        <w:t>41</w:t>
      </w:r>
      <w:bookmarkEnd w:id="107"/>
    </w:p>
    <w:p w14:paraId="6679D055" w14:textId="306C8E5A" w:rsidR="00E50036" w:rsidRPr="00A20126" w:rsidRDefault="00E50036" w:rsidP="00A20126">
      <w:pPr>
        <w:pStyle w:val="31"/>
      </w:pPr>
      <w:bookmarkStart w:id="108" w:name="_Toc120865700"/>
      <w:r>
        <w:t>5.4.1</w:t>
      </w:r>
      <w:r>
        <w:tab/>
      </w:r>
      <w:r w:rsidRPr="00A20126">
        <w:t>Common for 1 band UL and 2 bands UL CA</w:t>
      </w:r>
      <w:bookmarkEnd w:id="108"/>
    </w:p>
    <w:p w14:paraId="6A3A4164" w14:textId="54B1F63D" w:rsidR="00E50036" w:rsidRDefault="00E50036" w:rsidP="00A20126">
      <w:pPr>
        <w:pStyle w:val="41"/>
      </w:pPr>
      <w:bookmarkStart w:id="109" w:name="_Toc120865701"/>
      <w:r>
        <w:t>5.4.1.1</w:t>
      </w:r>
      <w:r>
        <w:tab/>
      </w:r>
      <w:r w:rsidRPr="00A20126">
        <w:t>Operating bands for CA</w:t>
      </w:r>
      <w:bookmarkEnd w:id="109"/>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10"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10"/>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1"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1"/>
    </w:tbl>
    <w:p w14:paraId="0D26BAF9" w14:textId="77777777" w:rsidR="00E50036" w:rsidRDefault="00E50036" w:rsidP="00E50036">
      <w:pPr>
        <w:rPr>
          <w:lang w:eastAsia="zh-CN"/>
        </w:rPr>
      </w:pPr>
    </w:p>
    <w:p w14:paraId="21DF8A9F" w14:textId="0D0F49CD" w:rsidR="00E50036" w:rsidRDefault="00E50036" w:rsidP="00A20126">
      <w:pPr>
        <w:pStyle w:val="41"/>
      </w:pPr>
      <w:bookmarkStart w:id="112" w:name="_Toc120865702"/>
      <w:r>
        <w:lastRenderedPageBreak/>
        <w:t>5.4.1.2</w:t>
      </w:r>
      <w:r>
        <w:tab/>
      </w:r>
      <w:r w:rsidRPr="00A20126">
        <w:t>Channel bandwidths per operating band for CA</w:t>
      </w:r>
      <w:bookmarkEnd w:id="112"/>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13"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13"/>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14" w:name="_Toc120865703"/>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4"/>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15"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15"/>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16" w:name="_Toc120865704"/>
      <w:r>
        <w:t>5.4.2</w:t>
      </w:r>
      <w:r>
        <w:tab/>
      </w:r>
      <w:r w:rsidRPr="00A20126">
        <w:t>Specific for 2 bands UL CA</w:t>
      </w:r>
      <w:bookmarkEnd w:id="116"/>
    </w:p>
    <w:p w14:paraId="3D4BB51A" w14:textId="737C24C3" w:rsidR="00E50036" w:rsidRPr="00A20126" w:rsidRDefault="00E50036" w:rsidP="00A20126">
      <w:pPr>
        <w:pStyle w:val="41"/>
      </w:pPr>
      <w:bookmarkStart w:id="117" w:name="_Toc120865705"/>
      <w:r>
        <w:t>5.4.2.1</w:t>
      </w:r>
      <w:r>
        <w:tab/>
      </w:r>
      <w:r w:rsidRPr="00A20126">
        <w:t>UE co-existence studies</w:t>
      </w:r>
      <w:bookmarkEnd w:id="117"/>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8" w:name="OLE_LINK6"/>
      <w:r>
        <w:rPr>
          <w:color w:val="auto"/>
          <w:lang w:val="en-US" w:eastAsia="zh-CN"/>
        </w:rPr>
        <w:t>IMD 2 and IMD3 caused by n3+n8 may fall into the its own band n41 Rx</w:t>
      </w:r>
    </w:p>
    <w:bookmarkEnd w:id="118"/>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9" w:name="OLE_LINK8"/>
      <w:r>
        <w:rPr>
          <w:color w:val="auto"/>
          <w:lang w:val="en-US" w:eastAsia="zh-CN"/>
        </w:rPr>
        <w:t>may fall into the its own band n8 Rx</w:t>
      </w:r>
      <w:bookmarkEnd w:id="119"/>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20" w:name="OLE_LINK9"/>
      <w:r>
        <w:rPr>
          <w:rFonts w:eastAsia="宋体"/>
          <w:color w:val="auto"/>
          <w:lang w:val="en-US" w:eastAsia="zh-CN"/>
        </w:rPr>
        <w:t xml:space="preserve">IMD2 caused by n8+n41 </w:t>
      </w:r>
      <w:r>
        <w:rPr>
          <w:color w:val="auto"/>
          <w:lang w:val="en-US" w:eastAsia="zh-CN"/>
        </w:rPr>
        <w:t>may fall into the its own band n3 Rx</w:t>
      </w:r>
      <w:bookmarkEnd w:id="120"/>
    </w:p>
    <w:p w14:paraId="24F7FA33" w14:textId="4D3FD652" w:rsidR="00E50036" w:rsidRPr="00A20126" w:rsidRDefault="00E50036" w:rsidP="00A20126">
      <w:pPr>
        <w:pStyle w:val="41"/>
      </w:pPr>
      <w:bookmarkStart w:id="121" w:name="_Toc120865706"/>
      <w:r>
        <w:t>5.4.2.2</w:t>
      </w:r>
      <w:r>
        <w:tab/>
      </w:r>
      <w:r w:rsidRPr="00A20126">
        <w:t>REFSENS requirements</w:t>
      </w:r>
      <w:bookmarkEnd w:id="121"/>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22" w:name="OLE_LINK10"/>
      <w:r>
        <w:rPr>
          <w:color w:val="auto"/>
          <w:lang w:val="en-US" w:eastAsia="zh-CN"/>
        </w:rPr>
        <w:t>IMD2 frequency range is</w:t>
      </w:r>
      <w:bookmarkEnd w:id="122"/>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23" w:name="OLE_LINK7"/>
      <w:r>
        <w:rPr>
          <w:rFonts w:eastAsia="宋体"/>
          <w:kern w:val="2"/>
          <w:lang w:val="en-US" w:eastAsia="zh-CN"/>
        </w:rPr>
        <w:t>5.4.2.2-1</w:t>
      </w:r>
      <w:bookmarkEnd w:id="123"/>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4" w:name="OLE_LINK12" w:colFirst="0" w:colLast="0"/>
            <w:r>
              <w:rPr>
                <w:lang w:eastAsia="ko-KR"/>
              </w:rPr>
              <w:t>NOTE 4:</w:t>
            </w:r>
            <w:r>
              <w:rPr>
                <w:lang w:eastAsia="ko-KR"/>
              </w:rPr>
              <w:tab/>
              <w:t>This band is subject to IMD3 also which MSD is not specified.</w:t>
            </w:r>
          </w:p>
        </w:tc>
      </w:tr>
      <w:bookmarkEnd w:id="124"/>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25" w:name="_Toc28608"/>
      <w:bookmarkStart w:id="126" w:name="_Toc120865707"/>
      <w:bookmarkStart w:id="127" w:name="_Toc519110870"/>
      <w:bookmarkStart w:id="128" w:name="_Toc9848464"/>
      <w:bookmarkStart w:id="129" w:name="_Toc22654"/>
      <w:bookmarkStart w:id="130" w:name="_Toc9441588"/>
      <w:r w:rsidRPr="00A20126">
        <w:t>5.</w:t>
      </w:r>
      <w:r>
        <w:rPr>
          <w:rFonts w:hint="eastAsia"/>
        </w:rPr>
        <w:t>5</w:t>
      </w:r>
      <w:r w:rsidRPr="00A20126">
        <w:tab/>
      </w:r>
      <w:bookmarkEnd w:id="125"/>
      <w:r w:rsidRPr="00A20126">
        <w:t>CA_n1-n3-n26</w:t>
      </w:r>
      <w:bookmarkEnd w:id="126"/>
    </w:p>
    <w:p w14:paraId="265D8A94" w14:textId="550D3DA0" w:rsidR="00C9241D" w:rsidRPr="00A20126" w:rsidRDefault="00C9241D" w:rsidP="00C9241D">
      <w:pPr>
        <w:pStyle w:val="31"/>
      </w:pPr>
      <w:bookmarkStart w:id="131" w:name="_Toc120865708"/>
      <w:r>
        <w:t>5.5.1</w:t>
      </w:r>
      <w:r>
        <w:tab/>
      </w:r>
      <w:r w:rsidRPr="00A20126">
        <w:t>Common for 1 band UL and 2 bands UL CA</w:t>
      </w:r>
      <w:bookmarkEnd w:id="131"/>
    </w:p>
    <w:p w14:paraId="6D9A16B8" w14:textId="2DBEAB27" w:rsidR="00C9241D" w:rsidRPr="00A20126" w:rsidRDefault="00C9241D" w:rsidP="00C9241D">
      <w:pPr>
        <w:pStyle w:val="41"/>
      </w:pPr>
      <w:bookmarkStart w:id="132" w:name="_Toc120865709"/>
      <w:bookmarkEnd w:id="127"/>
      <w:bookmarkEnd w:id="128"/>
      <w:bookmarkEnd w:id="129"/>
      <w:r>
        <w:t>5.5.1.1</w:t>
      </w:r>
      <w:r>
        <w:tab/>
      </w:r>
      <w:r w:rsidRPr="00A20126">
        <w:t>Operating bands for CA</w:t>
      </w:r>
      <w:bookmarkEnd w:id="132"/>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33" w:name="_Toc9848465"/>
      <w:bookmarkStart w:id="134" w:name="_Toc24367"/>
      <w:bookmarkStart w:id="135" w:name="_Toc120865710"/>
      <w:r w:rsidRPr="00A20126">
        <w:t>5.</w:t>
      </w:r>
      <w:r>
        <w:rPr>
          <w:rFonts w:hint="eastAsia"/>
        </w:rPr>
        <w:t>5.</w:t>
      </w:r>
      <w:r>
        <w:t>1.2</w:t>
      </w:r>
      <w:r>
        <w:tab/>
        <w:t xml:space="preserve">Channel bandwidths per operating band for </w:t>
      </w:r>
      <w:r>
        <w:rPr>
          <w:rFonts w:hint="eastAsia"/>
        </w:rPr>
        <w:t>CA</w:t>
      </w:r>
      <w:bookmarkEnd w:id="133"/>
      <w:bookmarkEnd w:id="134"/>
      <w:bookmarkEnd w:id="135"/>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136" w:name="_Toc120865711"/>
      <w:bookmarkStart w:id="137" w:name="_Toc9848466"/>
      <w:bookmarkStart w:id="138" w:name="_Toc519110872"/>
      <w:bookmarkStart w:id="139"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6"/>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140" w:name="_Toc120865712"/>
      <w:r>
        <w:t>5.5.2</w:t>
      </w:r>
      <w:r>
        <w:tab/>
      </w:r>
      <w:r w:rsidRPr="00A20126">
        <w:t>Specific for 2 bands UL CA</w:t>
      </w:r>
      <w:bookmarkEnd w:id="140"/>
    </w:p>
    <w:p w14:paraId="1A29060F" w14:textId="09BA7EF2" w:rsidR="00C9241D" w:rsidRPr="00A20126" w:rsidRDefault="00C9241D" w:rsidP="00C9241D">
      <w:pPr>
        <w:pStyle w:val="41"/>
      </w:pPr>
      <w:bookmarkStart w:id="141" w:name="_Toc120865713"/>
      <w:r>
        <w:rPr>
          <w:rFonts w:hint="eastAsia"/>
        </w:rPr>
        <w:t>5.5.</w:t>
      </w:r>
      <w:r>
        <w:t>2.1</w:t>
      </w:r>
      <w:r>
        <w:tab/>
      </w:r>
      <w:r>
        <w:rPr>
          <w:rFonts w:hint="eastAsia"/>
        </w:rPr>
        <w:t>UE co-existence studies</w:t>
      </w:r>
      <w:bookmarkEnd w:id="137"/>
      <w:bookmarkEnd w:id="138"/>
      <w:bookmarkEnd w:id="139"/>
      <w:bookmarkEnd w:id="141"/>
    </w:p>
    <w:p w14:paraId="32DA3861" w14:textId="77777777" w:rsidR="00C9241D" w:rsidRDefault="00C9241D" w:rsidP="00C9241D">
      <w:pPr>
        <w:pStyle w:val="Guidance"/>
        <w:rPr>
          <w:rFonts w:eastAsia="宋体"/>
          <w:i w:val="0"/>
          <w:color w:val="auto"/>
          <w:szCs w:val="22"/>
          <w:lang w:val="en-US" w:eastAsia="zh-CN"/>
        </w:rPr>
      </w:pPr>
      <w:bookmarkStart w:id="142" w:name="_Toc519110874"/>
      <w:bookmarkStart w:id="143" w:name="_Toc9848468"/>
      <w:bookmarkStart w:id="144" w:name="_Toc18929"/>
      <w:bookmarkEnd w:id="130"/>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45" w:name="_Toc120865714"/>
      <w:r w:rsidRPr="00A20126">
        <w:t>5</w:t>
      </w:r>
      <w:r>
        <w:t>.</w:t>
      </w:r>
      <w:r>
        <w:rPr>
          <w:rFonts w:hint="eastAsia"/>
        </w:rPr>
        <w:t>5</w:t>
      </w:r>
      <w:r w:rsidRPr="00A20126">
        <w:t>.2.2</w:t>
      </w:r>
      <w:r w:rsidRPr="00A20126">
        <w:tab/>
      </w:r>
      <w:bookmarkEnd w:id="142"/>
      <w:r w:rsidRPr="00A20126">
        <w:t>REFSENS requirements</w:t>
      </w:r>
      <w:bookmarkEnd w:id="143"/>
      <w:bookmarkEnd w:id="144"/>
      <w:bookmarkEnd w:id="145"/>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46" w:name="_Toc120865715"/>
      <w:r w:rsidRPr="00A20126">
        <w:t>5.</w:t>
      </w:r>
      <w:r>
        <w:rPr>
          <w:rFonts w:hint="eastAsia"/>
        </w:rPr>
        <w:t>6</w:t>
      </w:r>
      <w:r w:rsidRPr="00A20126">
        <w:tab/>
        <w:t>CA_n1-n26-n78</w:t>
      </w:r>
      <w:bookmarkEnd w:id="146"/>
    </w:p>
    <w:p w14:paraId="702657DD" w14:textId="0D0983FC" w:rsidR="002F2671" w:rsidRPr="00A20126" w:rsidRDefault="002F2671" w:rsidP="002F2671">
      <w:pPr>
        <w:pStyle w:val="31"/>
      </w:pPr>
      <w:bookmarkStart w:id="147" w:name="_Toc120865716"/>
      <w:r>
        <w:t>5.6.1</w:t>
      </w:r>
      <w:r>
        <w:tab/>
      </w:r>
      <w:r w:rsidRPr="00A20126">
        <w:t>Common for 1 band UL and 2 bands UL CA</w:t>
      </w:r>
      <w:bookmarkEnd w:id="147"/>
    </w:p>
    <w:p w14:paraId="0A05AF3A" w14:textId="62C2B442" w:rsidR="002F2671" w:rsidRPr="00A20126" w:rsidRDefault="002F2671" w:rsidP="002F2671">
      <w:pPr>
        <w:pStyle w:val="41"/>
      </w:pPr>
      <w:bookmarkStart w:id="148" w:name="_Toc120865717"/>
      <w:r>
        <w:t>5.6.1.1</w:t>
      </w:r>
      <w:r>
        <w:tab/>
      </w:r>
      <w:r w:rsidRPr="00A20126">
        <w:t>Operating bands for CA</w:t>
      </w:r>
      <w:bookmarkEnd w:id="148"/>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49" w:name="_Toc120865718"/>
      <w:r w:rsidRPr="00A20126">
        <w:t>5.</w:t>
      </w:r>
      <w:r>
        <w:rPr>
          <w:rFonts w:hint="eastAsia"/>
        </w:rPr>
        <w:t>6.</w:t>
      </w:r>
      <w:r>
        <w:t>1.2</w:t>
      </w:r>
      <w:r>
        <w:tab/>
        <w:t xml:space="preserve">Channel bandwidths per operating band for </w:t>
      </w:r>
      <w:r>
        <w:rPr>
          <w:rFonts w:hint="eastAsia"/>
        </w:rPr>
        <w:t>CA</w:t>
      </w:r>
      <w:bookmarkEnd w:id="149"/>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150" w:name="_Toc120865719"/>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0"/>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151" w:name="_Toc120865720"/>
      <w:r>
        <w:t>5.6.2</w:t>
      </w:r>
      <w:r>
        <w:tab/>
      </w:r>
      <w:r w:rsidRPr="00A20126">
        <w:t>Specific for 2 bands UL CA</w:t>
      </w:r>
      <w:bookmarkEnd w:id="151"/>
    </w:p>
    <w:p w14:paraId="56D4776F" w14:textId="011F5060" w:rsidR="002F2671" w:rsidRPr="00A20126" w:rsidRDefault="002F2671" w:rsidP="002F2671">
      <w:pPr>
        <w:pStyle w:val="41"/>
      </w:pPr>
      <w:bookmarkStart w:id="152" w:name="_Toc120865721"/>
      <w:r>
        <w:rPr>
          <w:rFonts w:hint="eastAsia"/>
        </w:rPr>
        <w:t>5.6.</w:t>
      </w:r>
      <w:r>
        <w:t>2.1</w:t>
      </w:r>
      <w:r>
        <w:tab/>
      </w:r>
      <w:r>
        <w:rPr>
          <w:rFonts w:hint="eastAsia"/>
        </w:rPr>
        <w:t>UE co-existence studies</w:t>
      </w:r>
      <w:bookmarkEnd w:id="152"/>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53" w:name="_Toc120865722"/>
      <w:r w:rsidRPr="002F2671">
        <w:rPr>
          <w:rFonts w:hint="eastAsia"/>
        </w:rPr>
        <w:t>5.</w:t>
      </w:r>
      <w:r>
        <w:rPr>
          <w:rFonts w:hint="eastAsia"/>
        </w:rPr>
        <w:t>6</w:t>
      </w:r>
      <w:r w:rsidRPr="00A20126">
        <w:t>.2.2</w:t>
      </w:r>
      <w:r w:rsidRPr="00A20126">
        <w:tab/>
        <w:t>REFSENS requirements</w:t>
      </w:r>
      <w:bookmarkEnd w:id="153"/>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54" w:name="_Toc120865723"/>
      <w:r w:rsidRPr="00A20126">
        <w:t>5.</w:t>
      </w:r>
      <w:r>
        <w:rPr>
          <w:rFonts w:hint="eastAsia"/>
        </w:rPr>
        <w:t>7</w:t>
      </w:r>
      <w:r w:rsidRPr="00A20126">
        <w:tab/>
        <w:t>CA_n3-n26-n78</w:t>
      </w:r>
      <w:bookmarkEnd w:id="154"/>
    </w:p>
    <w:p w14:paraId="0FDD2058" w14:textId="0C0CAFC5" w:rsidR="00021311" w:rsidRDefault="00021311" w:rsidP="00021311">
      <w:pPr>
        <w:pStyle w:val="31"/>
        <w:rPr>
          <w:lang w:val="en-US"/>
        </w:rPr>
      </w:pPr>
      <w:bookmarkStart w:id="155" w:name="_Toc120865724"/>
      <w:r>
        <w:t>5.7.1</w:t>
      </w:r>
      <w:r>
        <w:tab/>
      </w:r>
      <w:r w:rsidRPr="00A20126">
        <w:t>Common for 1 band UL and 2 bands UL CA</w:t>
      </w:r>
      <w:bookmarkEnd w:id="155"/>
    </w:p>
    <w:p w14:paraId="312E83D2" w14:textId="16DF1F8D" w:rsidR="00021311" w:rsidRPr="00A20126" w:rsidRDefault="00021311" w:rsidP="00021311">
      <w:pPr>
        <w:pStyle w:val="41"/>
      </w:pPr>
      <w:bookmarkStart w:id="156" w:name="_Toc120865725"/>
      <w:r>
        <w:t>5.7.1.1</w:t>
      </w:r>
      <w:r>
        <w:tab/>
      </w:r>
      <w:r w:rsidRPr="00A20126">
        <w:t>Operating bands for CA</w:t>
      </w:r>
      <w:bookmarkEnd w:id="156"/>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57" w:name="_Toc120865726"/>
      <w:r w:rsidRPr="00A20126">
        <w:t>5.</w:t>
      </w:r>
      <w:r>
        <w:rPr>
          <w:rFonts w:hint="eastAsia"/>
        </w:rPr>
        <w:t>7.</w:t>
      </w:r>
      <w:r>
        <w:t>1.2</w:t>
      </w:r>
      <w:r>
        <w:tab/>
        <w:t xml:space="preserve">Channel bandwidths per operating band for </w:t>
      </w:r>
      <w:r>
        <w:rPr>
          <w:rFonts w:hint="eastAsia"/>
        </w:rPr>
        <w:t>CA</w:t>
      </w:r>
      <w:bookmarkEnd w:id="157"/>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158" w:name="_Toc120865727"/>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8"/>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159" w:name="_Toc120865728"/>
      <w:r>
        <w:lastRenderedPageBreak/>
        <w:t>5.7.2</w:t>
      </w:r>
      <w:r>
        <w:tab/>
      </w:r>
      <w:r w:rsidRPr="00A20126">
        <w:t>Specific for 2 bands UL CA</w:t>
      </w:r>
      <w:bookmarkEnd w:id="159"/>
    </w:p>
    <w:p w14:paraId="35228268" w14:textId="61B8A4E4" w:rsidR="00021311" w:rsidRPr="00A20126" w:rsidRDefault="00021311" w:rsidP="00021311">
      <w:pPr>
        <w:pStyle w:val="41"/>
      </w:pPr>
      <w:bookmarkStart w:id="160" w:name="_Toc120865729"/>
      <w:r>
        <w:rPr>
          <w:rFonts w:hint="eastAsia"/>
        </w:rPr>
        <w:t>5.7.</w:t>
      </w:r>
      <w:r>
        <w:t>2.1</w:t>
      </w:r>
      <w:r>
        <w:tab/>
      </w:r>
      <w:r>
        <w:rPr>
          <w:rFonts w:hint="eastAsia"/>
        </w:rPr>
        <w:t>UE co-existence studies</w:t>
      </w:r>
      <w:bookmarkEnd w:id="160"/>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61" w:name="_Toc120865730"/>
      <w:r w:rsidRPr="00021311">
        <w:rPr>
          <w:rFonts w:hint="eastAsia"/>
        </w:rPr>
        <w:t>5.</w:t>
      </w:r>
      <w:r>
        <w:rPr>
          <w:rFonts w:hint="eastAsia"/>
        </w:rPr>
        <w:t>7</w:t>
      </w:r>
      <w:r w:rsidRPr="00A20126">
        <w:t>.2.2</w:t>
      </w:r>
      <w:r w:rsidRPr="00A20126">
        <w:tab/>
        <w:t>REFSENS requirements</w:t>
      </w:r>
      <w:bookmarkEnd w:id="161"/>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62" w:name="_Toc120865731"/>
      <w:r w:rsidRPr="00A20126">
        <w:t>5.8</w:t>
      </w:r>
      <w:r w:rsidRPr="00A20126">
        <w:tab/>
        <w:t>CA_n1-n7-n26</w:t>
      </w:r>
      <w:bookmarkEnd w:id="162"/>
    </w:p>
    <w:p w14:paraId="2A450508" w14:textId="0CACC78E" w:rsidR="00740829" w:rsidRPr="00A20126" w:rsidRDefault="00740829" w:rsidP="00740829">
      <w:pPr>
        <w:pStyle w:val="31"/>
      </w:pPr>
      <w:bookmarkStart w:id="163" w:name="_Toc120865732"/>
      <w:r>
        <w:t>5.8.1</w:t>
      </w:r>
      <w:r>
        <w:tab/>
      </w:r>
      <w:r w:rsidRPr="00A20126">
        <w:t>Common for 1 band UL and 2 bands UL CA</w:t>
      </w:r>
      <w:bookmarkEnd w:id="163"/>
    </w:p>
    <w:p w14:paraId="34DED030" w14:textId="3E8652CC" w:rsidR="00740829" w:rsidRPr="00A20126" w:rsidRDefault="00740829" w:rsidP="00740829">
      <w:pPr>
        <w:pStyle w:val="41"/>
      </w:pPr>
      <w:bookmarkStart w:id="164" w:name="_Toc120865733"/>
      <w:r>
        <w:t>5.8.1.1</w:t>
      </w:r>
      <w:r>
        <w:tab/>
      </w:r>
      <w:r w:rsidRPr="00A20126">
        <w:t>Operating bands for CA</w:t>
      </w:r>
      <w:bookmarkEnd w:id="16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65" w:name="_Toc120865734"/>
      <w:r w:rsidRPr="00A20126">
        <w:lastRenderedPageBreak/>
        <w:t>5.</w:t>
      </w:r>
      <w:r>
        <w:rPr>
          <w:rFonts w:hint="eastAsia"/>
        </w:rPr>
        <w:t>8.</w:t>
      </w:r>
      <w:r>
        <w:t>1.2</w:t>
      </w:r>
      <w:r>
        <w:tab/>
        <w:t xml:space="preserve">Channel bandwidths per operating band for </w:t>
      </w:r>
      <w:r>
        <w:rPr>
          <w:rFonts w:hint="eastAsia"/>
        </w:rPr>
        <w:t>CA</w:t>
      </w:r>
      <w:bookmarkEnd w:id="16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166" w:name="_Toc120865735"/>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6"/>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167" w:name="_Toc120865736"/>
      <w:r>
        <w:t>5.8.2</w:t>
      </w:r>
      <w:r>
        <w:tab/>
      </w:r>
      <w:r w:rsidRPr="00A20126">
        <w:t>Specific for 2 bands UL CA</w:t>
      </w:r>
      <w:bookmarkEnd w:id="167"/>
    </w:p>
    <w:p w14:paraId="158D5D32" w14:textId="38A79E1B" w:rsidR="00740829" w:rsidRPr="00A20126" w:rsidRDefault="00740829" w:rsidP="00740829">
      <w:pPr>
        <w:pStyle w:val="41"/>
      </w:pPr>
      <w:bookmarkStart w:id="168" w:name="_Toc120865737"/>
      <w:r>
        <w:rPr>
          <w:rFonts w:hint="eastAsia"/>
        </w:rPr>
        <w:t>5.8.</w:t>
      </w:r>
      <w:r>
        <w:t>2.1</w:t>
      </w:r>
      <w:r>
        <w:tab/>
      </w:r>
      <w:r>
        <w:rPr>
          <w:rFonts w:hint="eastAsia"/>
        </w:rPr>
        <w:t>UE co-existence studies</w:t>
      </w:r>
      <w:bookmarkEnd w:id="168"/>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69" w:name="_Toc120865738"/>
      <w:r w:rsidRPr="00740829">
        <w:rPr>
          <w:rFonts w:hint="eastAsia"/>
        </w:rPr>
        <w:t>5.</w:t>
      </w:r>
      <w:r>
        <w:rPr>
          <w:rFonts w:hint="eastAsia"/>
        </w:rPr>
        <w:t>8</w:t>
      </w:r>
      <w:r w:rsidRPr="00A20126">
        <w:t>.2.2</w:t>
      </w:r>
      <w:r w:rsidRPr="00A20126">
        <w:tab/>
        <w:t>REFSENS requirements</w:t>
      </w:r>
      <w:bookmarkEnd w:id="169"/>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70" w:name="_Toc120865739"/>
      <w:r w:rsidRPr="00A20126">
        <w:t>5.9</w:t>
      </w:r>
      <w:r w:rsidRPr="00A20126">
        <w:tab/>
        <w:t>CA_n3-n7-n26</w:t>
      </w:r>
      <w:bookmarkEnd w:id="170"/>
    </w:p>
    <w:p w14:paraId="59C88891" w14:textId="7528361F" w:rsidR="00467ADF" w:rsidRPr="00A20126" w:rsidRDefault="00467ADF" w:rsidP="00467ADF">
      <w:pPr>
        <w:pStyle w:val="31"/>
      </w:pPr>
      <w:bookmarkStart w:id="171" w:name="_Toc120865740"/>
      <w:r>
        <w:t>5.9.1</w:t>
      </w:r>
      <w:r>
        <w:tab/>
      </w:r>
      <w:r w:rsidRPr="00A20126">
        <w:t>Common for 1 band UL and 2 bands UL CA</w:t>
      </w:r>
      <w:bookmarkEnd w:id="171"/>
    </w:p>
    <w:p w14:paraId="7D2C0F18" w14:textId="3E592B8D" w:rsidR="00467ADF" w:rsidRPr="00A20126" w:rsidRDefault="00467ADF" w:rsidP="00467ADF">
      <w:pPr>
        <w:pStyle w:val="41"/>
      </w:pPr>
      <w:bookmarkStart w:id="172" w:name="_Toc120865741"/>
      <w:r>
        <w:t>5.9.1.1</w:t>
      </w:r>
      <w:r>
        <w:tab/>
      </w:r>
      <w:r w:rsidRPr="00A20126">
        <w:t>Operating bands for CA</w:t>
      </w:r>
      <w:bookmarkEnd w:id="172"/>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73" w:name="_Toc120865742"/>
      <w:r w:rsidRPr="00A20126">
        <w:t>5.</w:t>
      </w:r>
      <w:r>
        <w:rPr>
          <w:rFonts w:hint="eastAsia"/>
        </w:rPr>
        <w:t>9.</w:t>
      </w:r>
      <w:r>
        <w:t>1.2</w:t>
      </w:r>
      <w:r>
        <w:tab/>
        <w:t xml:space="preserve">Channel bandwidths per operating band for </w:t>
      </w:r>
      <w:r>
        <w:rPr>
          <w:rFonts w:hint="eastAsia"/>
        </w:rPr>
        <w:t>CA</w:t>
      </w:r>
      <w:bookmarkEnd w:id="173"/>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174" w:name="_Toc120865743"/>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4"/>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175" w:name="_Toc120865744"/>
      <w:r>
        <w:lastRenderedPageBreak/>
        <w:t>5.9.2</w:t>
      </w:r>
      <w:r>
        <w:tab/>
      </w:r>
      <w:r w:rsidRPr="00A20126">
        <w:t>Specific for 2 bands UL CA</w:t>
      </w:r>
      <w:bookmarkEnd w:id="175"/>
    </w:p>
    <w:p w14:paraId="5ECC81EE" w14:textId="581E40C0" w:rsidR="00467ADF" w:rsidRPr="00A20126" w:rsidRDefault="00467ADF" w:rsidP="00467ADF">
      <w:pPr>
        <w:pStyle w:val="41"/>
      </w:pPr>
      <w:bookmarkStart w:id="176" w:name="_Toc120865745"/>
      <w:r>
        <w:rPr>
          <w:rFonts w:hint="eastAsia"/>
        </w:rPr>
        <w:t>5.9.</w:t>
      </w:r>
      <w:r>
        <w:t>2.1</w:t>
      </w:r>
      <w:r>
        <w:tab/>
      </w:r>
      <w:r>
        <w:rPr>
          <w:rFonts w:hint="eastAsia"/>
        </w:rPr>
        <w:t>UE co-existence studies</w:t>
      </w:r>
      <w:bookmarkEnd w:id="176"/>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77" w:name="_Toc120865746"/>
      <w:r w:rsidRPr="00467ADF">
        <w:rPr>
          <w:rFonts w:hint="eastAsia"/>
        </w:rPr>
        <w:t>5.</w:t>
      </w:r>
      <w:r>
        <w:rPr>
          <w:rFonts w:hint="eastAsia"/>
        </w:rPr>
        <w:t>9</w:t>
      </w:r>
      <w:r w:rsidRPr="00A20126">
        <w:t>.2.2</w:t>
      </w:r>
      <w:r w:rsidRPr="00A20126">
        <w:tab/>
        <w:t>REFSENS requirements</w:t>
      </w:r>
      <w:bookmarkEnd w:id="177"/>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78" w:name="_Toc120865747"/>
      <w:r w:rsidRPr="00A20126">
        <w:t>5.10</w:t>
      </w:r>
      <w:r w:rsidRPr="00A20126">
        <w:tab/>
        <w:t>CA_n7-n26-n78</w:t>
      </w:r>
      <w:bookmarkEnd w:id="178"/>
    </w:p>
    <w:p w14:paraId="3EC8D7D8" w14:textId="675DBB44" w:rsidR="006A2D4A" w:rsidRPr="00A20126" w:rsidRDefault="006A2D4A" w:rsidP="006A2D4A">
      <w:pPr>
        <w:pStyle w:val="31"/>
      </w:pPr>
      <w:bookmarkStart w:id="179" w:name="_Toc120865748"/>
      <w:r>
        <w:t>5.10.1</w:t>
      </w:r>
      <w:r>
        <w:tab/>
      </w:r>
      <w:r w:rsidRPr="00A20126">
        <w:t>Common for 1 band UL and 2 bands UL CA</w:t>
      </w:r>
      <w:bookmarkEnd w:id="179"/>
    </w:p>
    <w:p w14:paraId="3A0D4C91" w14:textId="202844A2" w:rsidR="006A2D4A" w:rsidRPr="00A20126" w:rsidRDefault="006A2D4A" w:rsidP="006A2D4A">
      <w:pPr>
        <w:pStyle w:val="41"/>
      </w:pPr>
      <w:bookmarkStart w:id="180" w:name="_Toc120865749"/>
      <w:r>
        <w:t>5.10.1.1</w:t>
      </w:r>
      <w:r>
        <w:tab/>
      </w:r>
      <w:r w:rsidRPr="00A20126">
        <w:t>Operating bands for CA</w:t>
      </w:r>
      <w:bookmarkEnd w:id="180"/>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81" w:name="_Toc120865750"/>
      <w:r w:rsidRPr="00A20126">
        <w:t>5.</w:t>
      </w:r>
      <w:r>
        <w:t>10</w:t>
      </w:r>
      <w:r>
        <w:rPr>
          <w:rFonts w:hint="eastAsia"/>
        </w:rPr>
        <w:t>.</w:t>
      </w:r>
      <w:r>
        <w:t>1.2</w:t>
      </w:r>
      <w:r>
        <w:tab/>
        <w:t xml:space="preserve">Channel bandwidths per operating band for </w:t>
      </w:r>
      <w:r>
        <w:rPr>
          <w:rFonts w:hint="eastAsia"/>
        </w:rPr>
        <w:t>CA</w:t>
      </w:r>
      <w:bookmarkEnd w:id="181"/>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182" w:name="_Toc120865751"/>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2"/>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183" w:name="_Toc120865752"/>
      <w:r>
        <w:t>5.10.2</w:t>
      </w:r>
      <w:r>
        <w:tab/>
      </w:r>
      <w:r w:rsidRPr="00A20126">
        <w:t>Specific for 2 bands UL CA</w:t>
      </w:r>
      <w:bookmarkEnd w:id="183"/>
    </w:p>
    <w:p w14:paraId="79354179" w14:textId="2464302C" w:rsidR="006A2D4A" w:rsidRPr="00A20126" w:rsidRDefault="006A2D4A" w:rsidP="006A2D4A">
      <w:pPr>
        <w:pStyle w:val="41"/>
      </w:pPr>
      <w:bookmarkStart w:id="184" w:name="_Toc120865753"/>
      <w:r>
        <w:rPr>
          <w:rFonts w:hint="eastAsia"/>
        </w:rPr>
        <w:t>5.10.</w:t>
      </w:r>
      <w:r>
        <w:t>2.1</w:t>
      </w:r>
      <w:r>
        <w:tab/>
      </w:r>
      <w:r>
        <w:rPr>
          <w:rFonts w:hint="eastAsia"/>
        </w:rPr>
        <w:t>UE co-existence studies</w:t>
      </w:r>
      <w:bookmarkEnd w:id="184"/>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85" w:name="_Toc120865754"/>
      <w:r w:rsidRPr="006A2D4A">
        <w:rPr>
          <w:rFonts w:hint="eastAsia"/>
        </w:rPr>
        <w:t>5.</w:t>
      </w:r>
      <w:r>
        <w:rPr>
          <w:rFonts w:hint="eastAsia"/>
        </w:rPr>
        <w:t>10</w:t>
      </w:r>
      <w:r w:rsidRPr="00A20126">
        <w:t>.2.2</w:t>
      </w:r>
      <w:r w:rsidRPr="00A20126">
        <w:tab/>
        <w:t>REFSENS requirements</w:t>
      </w:r>
      <w:bookmarkEnd w:id="185"/>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186" w:name="_Toc120865755"/>
      <w:r w:rsidRPr="00EF451D">
        <w:rPr>
          <w:rFonts w:hint="eastAsia"/>
        </w:rPr>
        <w:lastRenderedPageBreak/>
        <w:t>5.</w:t>
      </w:r>
      <w:r w:rsidRPr="00EF451D">
        <w:t>11</w:t>
      </w:r>
      <w:r w:rsidRPr="00EF451D">
        <w:tab/>
      </w:r>
      <w:r>
        <w:rPr>
          <w:rFonts w:hint="eastAsia"/>
        </w:rPr>
        <w:t>CA_n</w:t>
      </w:r>
      <w:r>
        <w:t>3</w:t>
      </w:r>
      <w:r>
        <w:rPr>
          <w:rFonts w:hint="eastAsia"/>
        </w:rPr>
        <w:t>-n</w:t>
      </w:r>
      <w:r>
        <w:t>41</w:t>
      </w:r>
      <w:r>
        <w:rPr>
          <w:rFonts w:hint="eastAsia"/>
        </w:rPr>
        <w:t>-n</w:t>
      </w:r>
      <w:r>
        <w:t>79</w:t>
      </w:r>
      <w:bookmarkEnd w:id="186"/>
    </w:p>
    <w:p w14:paraId="0FF016DD" w14:textId="6ECF162D" w:rsidR="00EF451D" w:rsidRPr="004B5957" w:rsidRDefault="00EF451D" w:rsidP="00EF451D">
      <w:pPr>
        <w:pStyle w:val="31"/>
      </w:pPr>
      <w:bookmarkStart w:id="187" w:name="_Toc109046454"/>
      <w:bookmarkStart w:id="188" w:name="_Toc120865756"/>
      <w:r>
        <w:t>5.11.1</w:t>
      </w:r>
      <w:r>
        <w:tab/>
        <w:t>Common for 1 band UL and 2 bands UL CA</w:t>
      </w:r>
      <w:bookmarkEnd w:id="187"/>
      <w:bookmarkEnd w:id="188"/>
    </w:p>
    <w:p w14:paraId="08A9CC18" w14:textId="14D5E729" w:rsidR="00EF451D" w:rsidRDefault="00EF451D" w:rsidP="00EF451D">
      <w:pPr>
        <w:pStyle w:val="41"/>
      </w:pPr>
      <w:bookmarkStart w:id="189" w:name="_Toc120865757"/>
      <w:r>
        <w:rPr>
          <w:rFonts w:hint="eastAsia"/>
        </w:rPr>
        <w:t>5.</w:t>
      </w:r>
      <w:r>
        <w:t>11</w:t>
      </w:r>
      <w:r>
        <w:rPr>
          <w:rFonts w:hint="eastAsia"/>
        </w:rPr>
        <w:t>.1</w:t>
      </w:r>
      <w:r>
        <w:t>.1</w:t>
      </w:r>
      <w:r>
        <w:tab/>
        <w:t xml:space="preserve">Operating bands for </w:t>
      </w:r>
      <w:r>
        <w:rPr>
          <w:rFonts w:hint="eastAsia"/>
        </w:rPr>
        <w:t>CA</w:t>
      </w:r>
      <w:bookmarkEnd w:id="189"/>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190" w:name="_Toc120865758"/>
      <w:r>
        <w:rPr>
          <w:rFonts w:hint="eastAsia"/>
        </w:rPr>
        <w:t>5.</w:t>
      </w:r>
      <w:r>
        <w:t>11</w:t>
      </w:r>
      <w:r>
        <w:rPr>
          <w:rFonts w:hint="eastAsia"/>
        </w:rPr>
        <w:t>.</w:t>
      </w:r>
      <w:r>
        <w:t>1.2</w:t>
      </w:r>
      <w:r>
        <w:tab/>
        <w:t xml:space="preserve">Channel bandwidths per operating band for </w:t>
      </w:r>
      <w:r>
        <w:rPr>
          <w:rFonts w:hint="eastAsia"/>
        </w:rPr>
        <w:t>CA</w:t>
      </w:r>
      <w:bookmarkEnd w:id="190"/>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191" w:name="_Toc120865759"/>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1"/>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2" w:name="_Toc109046458"/>
      <w:r>
        <w:t xml:space="preserve"> have also been specified.</w:t>
      </w:r>
    </w:p>
    <w:p w14:paraId="232693F0" w14:textId="392D09A5" w:rsidR="00EF451D" w:rsidRPr="00F937E3" w:rsidRDefault="00EF451D" w:rsidP="00EF451D">
      <w:pPr>
        <w:pStyle w:val="31"/>
      </w:pPr>
      <w:bookmarkStart w:id="193" w:name="_Toc120865760"/>
      <w:r>
        <w:t>5.11.2</w:t>
      </w:r>
      <w:r>
        <w:tab/>
        <w:t>Specific for 2 bands UL CA</w:t>
      </w:r>
      <w:bookmarkEnd w:id="192"/>
      <w:bookmarkEnd w:id="193"/>
    </w:p>
    <w:p w14:paraId="1A0622C0" w14:textId="547FC323" w:rsidR="00EF451D" w:rsidRDefault="00EF451D" w:rsidP="00EF451D">
      <w:pPr>
        <w:pStyle w:val="41"/>
      </w:pPr>
      <w:bookmarkStart w:id="194" w:name="_Toc120865761"/>
      <w:r>
        <w:rPr>
          <w:rFonts w:hint="eastAsia"/>
        </w:rPr>
        <w:t>5.</w:t>
      </w:r>
      <w:r>
        <w:t>11</w:t>
      </w:r>
      <w:r>
        <w:rPr>
          <w:rFonts w:hint="eastAsia"/>
        </w:rPr>
        <w:t>.</w:t>
      </w:r>
      <w:r>
        <w:t>2.1</w:t>
      </w:r>
      <w:r>
        <w:tab/>
      </w:r>
      <w:r>
        <w:rPr>
          <w:rFonts w:hint="eastAsia"/>
        </w:rPr>
        <w:t>UE co-existence studies</w:t>
      </w:r>
      <w:bookmarkEnd w:id="194"/>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195" w:name="_Toc120865762"/>
      <w:r>
        <w:rPr>
          <w:rFonts w:hint="eastAsia"/>
        </w:rPr>
        <w:t>5.</w:t>
      </w:r>
      <w:r>
        <w:t>11</w:t>
      </w:r>
      <w:r>
        <w:rPr>
          <w:rFonts w:hint="eastAsia"/>
        </w:rPr>
        <w:t>.</w:t>
      </w:r>
      <w:r>
        <w:t>2.2</w:t>
      </w:r>
      <w:r>
        <w:rPr>
          <w:rFonts w:hint="eastAsia"/>
        </w:rPr>
        <w:tab/>
        <w:t>REFSENS requirements</w:t>
      </w:r>
      <w:bookmarkEnd w:id="195"/>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196" w:name="_Toc120865763"/>
      <w:r w:rsidRPr="004B5957">
        <w:t>5.12</w:t>
      </w:r>
      <w:r w:rsidRPr="004B5957">
        <w:tab/>
        <w:t>CA_n29-n70-n71</w:t>
      </w:r>
      <w:bookmarkEnd w:id="196"/>
    </w:p>
    <w:p w14:paraId="1CE1B530" w14:textId="154083A2" w:rsidR="00CF0FE9" w:rsidRPr="004B5957" w:rsidRDefault="00CF0FE9" w:rsidP="00CF0FE9">
      <w:pPr>
        <w:pStyle w:val="31"/>
      </w:pPr>
      <w:bookmarkStart w:id="197" w:name="_Toc120865764"/>
      <w:r>
        <w:t>5.12.1</w:t>
      </w:r>
      <w:r>
        <w:tab/>
      </w:r>
      <w:r w:rsidRPr="004B5957">
        <w:t>Common for 1 band UL and 2 bands UL CA</w:t>
      </w:r>
      <w:bookmarkEnd w:id="197"/>
    </w:p>
    <w:p w14:paraId="19F0A205" w14:textId="1D12B7FA" w:rsidR="00CF0FE9" w:rsidRPr="004B5957" w:rsidRDefault="00CF0FE9" w:rsidP="00CF0FE9">
      <w:pPr>
        <w:pStyle w:val="41"/>
      </w:pPr>
      <w:bookmarkStart w:id="198" w:name="_Toc109046455"/>
      <w:bookmarkStart w:id="199" w:name="_Toc120865765"/>
      <w:r>
        <w:t>5.12.1.1</w:t>
      </w:r>
      <w:r>
        <w:tab/>
      </w:r>
      <w:r w:rsidRPr="004B5957">
        <w:t>Operating bands for CA</w:t>
      </w:r>
      <w:bookmarkEnd w:id="198"/>
      <w:bookmarkEnd w:id="199"/>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200" w:name="_Toc120865766"/>
      <w:r w:rsidRPr="004B5957">
        <w:lastRenderedPageBreak/>
        <w:t>5.</w:t>
      </w:r>
      <w:r>
        <w:t>12</w:t>
      </w:r>
      <w:r>
        <w:rPr>
          <w:rFonts w:hint="eastAsia"/>
        </w:rPr>
        <w:t>.</w:t>
      </w:r>
      <w:r>
        <w:t>1.2</w:t>
      </w:r>
      <w:r>
        <w:tab/>
        <w:t xml:space="preserve">Channel bandwidths per operating band for </w:t>
      </w:r>
      <w:r>
        <w:rPr>
          <w:rFonts w:hint="eastAsia"/>
        </w:rPr>
        <w:t>CA</w:t>
      </w:r>
      <w:bookmarkEnd w:id="200"/>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201" w:name="_Toc109046457"/>
      <w:bookmarkStart w:id="202" w:name="_Toc120865767"/>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1"/>
      <w:bookmarkEnd w:id="202"/>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203" w:name="_Toc120865768"/>
      <w:r>
        <w:t>5.12.2</w:t>
      </w:r>
      <w:r>
        <w:tab/>
      </w:r>
      <w:r w:rsidRPr="004B5957">
        <w:t>Specific for 2 bands UL CA</w:t>
      </w:r>
      <w:bookmarkEnd w:id="203"/>
    </w:p>
    <w:p w14:paraId="3C8FE573" w14:textId="626557A4" w:rsidR="00CF0FE9" w:rsidRPr="004B5957" w:rsidRDefault="00CF0FE9" w:rsidP="00CF0FE9">
      <w:pPr>
        <w:pStyle w:val="41"/>
      </w:pPr>
      <w:bookmarkStart w:id="204" w:name="_Toc120865769"/>
      <w:r>
        <w:rPr>
          <w:rFonts w:hint="eastAsia"/>
        </w:rPr>
        <w:t>5.</w:t>
      </w:r>
      <w:r>
        <w:t>12</w:t>
      </w:r>
      <w:r>
        <w:rPr>
          <w:rFonts w:hint="eastAsia"/>
        </w:rPr>
        <w:t>.</w:t>
      </w:r>
      <w:r>
        <w:t>2.1</w:t>
      </w:r>
      <w:r>
        <w:tab/>
      </w:r>
      <w:r>
        <w:rPr>
          <w:rFonts w:hint="eastAsia"/>
        </w:rPr>
        <w:t>UE co-existence studies</w:t>
      </w:r>
      <w:bookmarkEnd w:id="204"/>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205" w:name="_Toc120865770"/>
      <w:r w:rsidRPr="00CF0FE9">
        <w:rPr>
          <w:rFonts w:hint="eastAsia"/>
        </w:rPr>
        <w:t>5.</w:t>
      </w:r>
      <w:r>
        <w:t>12</w:t>
      </w:r>
      <w:r w:rsidRPr="004B5957">
        <w:t>.2.2</w:t>
      </w:r>
      <w:r w:rsidRPr="004B5957">
        <w:tab/>
        <w:t>REFSENS requirements</w:t>
      </w:r>
      <w:bookmarkEnd w:id="205"/>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206" w:name="_Toc120865771"/>
      <w:r w:rsidRPr="004B5957">
        <w:lastRenderedPageBreak/>
        <w:t>5.</w:t>
      </w:r>
      <w:r>
        <w:rPr>
          <w:rFonts w:hint="eastAsia"/>
        </w:rPr>
        <w:t>13</w:t>
      </w:r>
      <w:r w:rsidRPr="004B5957">
        <w:tab/>
        <w:t>CA_n48-n71-n77</w:t>
      </w:r>
      <w:bookmarkEnd w:id="206"/>
    </w:p>
    <w:p w14:paraId="6A883B0F" w14:textId="5076F3C7" w:rsidR="00C97CFD" w:rsidRPr="004B5957" w:rsidRDefault="00C97CFD" w:rsidP="00C97CFD">
      <w:pPr>
        <w:pStyle w:val="31"/>
      </w:pPr>
      <w:bookmarkStart w:id="207" w:name="_Toc120865772"/>
      <w:r>
        <w:t>5.13</w:t>
      </w:r>
      <w:r w:rsidRPr="00230AC2">
        <w:t>.1</w:t>
      </w:r>
      <w:r w:rsidRPr="00230AC2">
        <w:tab/>
      </w:r>
      <w:r w:rsidRPr="004B5957">
        <w:t>Common for 1 band UL and 2 bands UL CA</w:t>
      </w:r>
      <w:bookmarkEnd w:id="207"/>
    </w:p>
    <w:p w14:paraId="074EACA2" w14:textId="053C39B6" w:rsidR="00C97CFD" w:rsidRPr="004B5957" w:rsidRDefault="00C97CFD" w:rsidP="00C97CFD">
      <w:pPr>
        <w:pStyle w:val="41"/>
      </w:pPr>
      <w:bookmarkStart w:id="208" w:name="_Toc120865773"/>
      <w:r>
        <w:t>5.13</w:t>
      </w:r>
      <w:r w:rsidRPr="00230AC2">
        <w:t>.1.1</w:t>
      </w:r>
      <w:r w:rsidRPr="00230AC2">
        <w:tab/>
      </w:r>
      <w:r w:rsidRPr="004B5957">
        <w:t>Operating bands for CA</w:t>
      </w:r>
      <w:bookmarkEnd w:id="208"/>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209" w:name="_Toc120865774"/>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9"/>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210" w:name="_Toc120865775"/>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10"/>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211" w:name="_Toc120865776"/>
      <w:r>
        <w:t>5.13</w:t>
      </w:r>
      <w:r w:rsidRPr="00230AC2">
        <w:t>.2</w:t>
      </w:r>
      <w:r w:rsidRPr="00230AC2">
        <w:tab/>
      </w:r>
      <w:r w:rsidRPr="004B5957">
        <w:t>Specific for 2 bands UL CA</w:t>
      </w:r>
      <w:bookmarkEnd w:id="211"/>
    </w:p>
    <w:p w14:paraId="1126B5EA" w14:textId="62B8726C" w:rsidR="00C97CFD" w:rsidRPr="004B5957" w:rsidRDefault="00C97CFD" w:rsidP="00C97CFD">
      <w:pPr>
        <w:pStyle w:val="41"/>
      </w:pPr>
      <w:bookmarkStart w:id="212" w:name="_Toc120865777"/>
      <w:r>
        <w:rPr>
          <w:rFonts w:hint="eastAsia"/>
        </w:rPr>
        <w:t>5.13</w:t>
      </w:r>
      <w:r w:rsidRPr="00230AC2">
        <w:rPr>
          <w:rFonts w:hint="eastAsia"/>
        </w:rPr>
        <w:t>.</w:t>
      </w:r>
      <w:r w:rsidRPr="00230AC2">
        <w:t>2.1</w:t>
      </w:r>
      <w:r w:rsidRPr="00230AC2">
        <w:tab/>
      </w:r>
      <w:r w:rsidRPr="00230AC2">
        <w:rPr>
          <w:rFonts w:hint="eastAsia"/>
        </w:rPr>
        <w:t>UE co-existence studies</w:t>
      </w:r>
      <w:bookmarkEnd w:id="212"/>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213" w:name="_Toc120865778"/>
      <w:r w:rsidRPr="00C97CFD">
        <w:rPr>
          <w:rFonts w:hint="eastAsia"/>
        </w:rPr>
        <w:t>5.</w:t>
      </w:r>
      <w:r>
        <w:rPr>
          <w:rFonts w:hint="eastAsia"/>
        </w:rPr>
        <w:t>13</w:t>
      </w:r>
      <w:r w:rsidRPr="004B5957">
        <w:t>.2.2</w:t>
      </w:r>
      <w:r w:rsidRPr="004B5957">
        <w:tab/>
        <w:t>REFSENS requirements</w:t>
      </w:r>
      <w:bookmarkEnd w:id="213"/>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214" w:name="_Toc120865779"/>
      <w:r>
        <w:t>5.14</w:t>
      </w:r>
      <w:r>
        <w:tab/>
        <w:t>CA_n1-n3-n38</w:t>
      </w:r>
      <w:bookmarkEnd w:id="214"/>
    </w:p>
    <w:p w14:paraId="76FF2C3B" w14:textId="139D1C61" w:rsidR="002A2307" w:rsidRPr="002A2307" w:rsidRDefault="002A2307" w:rsidP="002A2307">
      <w:pPr>
        <w:pStyle w:val="31"/>
      </w:pPr>
      <w:bookmarkStart w:id="215" w:name="_Toc120865780"/>
      <w:r>
        <w:t>5.14.1</w:t>
      </w:r>
      <w:r>
        <w:tab/>
      </w:r>
      <w:r w:rsidRPr="002A2307">
        <w:t>Common for 1 band UL and 2 bands UL CA</w:t>
      </w:r>
      <w:bookmarkEnd w:id="215"/>
    </w:p>
    <w:p w14:paraId="3650DA9B" w14:textId="4042F3CD" w:rsidR="002A2307" w:rsidRDefault="002A2307" w:rsidP="002A2307">
      <w:pPr>
        <w:pStyle w:val="41"/>
      </w:pPr>
      <w:bookmarkStart w:id="216" w:name="_Toc120865781"/>
      <w:r>
        <w:t>5.14.1.1</w:t>
      </w:r>
      <w:r>
        <w:tab/>
      </w:r>
      <w:r w:rsidRPr="002A2307">
        <w:t>Operating bands for CA</w:t>
      </w:r>
      <w:bookmarkEnd w:id="216"/>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217" w:name="_Toc120865782"/>
      <w:r>
        <w:lastRenderedPageBreak/>
        <w:t>5.14.1.2</w:t>
      </w:r>
      <w:r>
        <w:tab/>
      </w:r>
      <w:r w:rsidRPr="002A2307">
        <w:t>Channel bandwidths per operating band for CA</w:t>
      </w:r>
      <w:bookmarkEnd w:id="217"/>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218" w:name="_Toc120865783"/>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8"/>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219" w:name="_Toc120865784"/>
      <w:r>
        <w:t>5.15</w:t>
      </w:r>
      <w:r>
        <w:tab/>
        <w:t>CA_n1-n7-n38</w:t>
      </w:r>
      <w:bookmarkEnd w:id="219"/>
    </w:p>
    <w:p w14:paraId="655E295D" w14:textId="287A99CB" w:rsidR="003623FE" w:rsidRPr="003623FE" w:rsidRDefault="003623FE" w:rsidP="003623FE">
      <w:pPr>
        <w:pStyle w:val="31"/>
      </w:pPr>
      <w:bookmarkStart w:id="220" w:name="_Toc120865785"/>
      <w:r>
        <w:t>5.15.1</w:t>
      </w:r>
      <w:r>
        <w:tab/>
      </w:r>
      <w:r w:rsidRPr="003623FE">
        <w:t>Common for 1 band UL and 2 bands UL CA</w:t>
      </w:r>
      <w:bookmarkEnd w:id="220"/>
    </w:p>
    <w:p w14:paraId="6865CE3E" w14:textId="10E1E096" w:rsidR="003623FE" w:rsidRDefault="003623FE" w:rsidP="003623FE">
      <w:pPr>
        <w:pStyle w:val="41"/>
      </w:pPr>
      <w:bookmarkStart w:id="221" w:name="_Toc120865786"/>
      <w:r>
        <w:t>5.15.1.1</w:t>
      </w:r>
      <w:r>
        <w:tab/>
      </w:r>
      <w:r w:rsidRPr="003623FE">
        <w:t>Operating bands for CA</w:t>
      </w:r>
      <w:bookmarkEnd w:id="221"/>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222" w:name="_Toc120865787"/>
      <w:r>
        <w:lastRenderedPageBreak/>
        <w:t>5.15.1.2</w:t>
      </w:r>
      <w:r>
        <w:tab/>
      </w:r>
      <w:r w:rsidRPr="003623FE">
        <w:t>Channel bandwidths per operating band for CA</w:t>
      </w:r>
      <w:bookmarkEnd w:id="222"/>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223" w:name="_Toc120865788"/>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3"/>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224" w:name="_Toc120865789"/>
      <w:r>
        <w:t>5.16</w:t>
      </w:r>
      <w:r>
        <w:tab/>
        <w:t>CA_n3-n7-n38</w:t>
      </w:r>
      <w:bookmarkEnd w:id="224"/>
    </w:p>
    <w:p w14:paraId="61A9525A" w14:textId="29571E91" w:rsidR="001777E4" w:rsidRPr="001777E4" w:rsidRDefault="001777E4" w:rsidP="001777E4">
      <w:pPr>
        <w:pStyle w:val="31"/>
      </w:pPr>
      <w:bookmarkStart w:id="225" w:name="_Toc120865790"/>
      <w:r>
        <w:t>5.16.1</w:t>
      </w:r>
      <w:r>
        <w:tab/>
      </w:r>
      <w:r w:rsidRPr="001777E4">
        <w:t>Common for 1 band UL and 2 bands UL CA</w:t>
      </w:r>
      <w:bookmarkEnd w:id="225"/>
    </w:p>
    <w:p w14:paraId="37C9434D" w14:textId="459EB58B" w:rsidR="001777E4" w:rsidRDefault="001777E4" w:rsidP="001777E4">
      <w:pPr>
        <w:pStyle w:val="41"/>
      </w:pPr>
      <w:bookmarkStart w:id="226" w:name="_Toc120865791"/>
      <w:r>
        <w:t>5.16.1.1</w:t>
      </w:r>
      <w:r>
        <w:tab/>
      </w:r>
      <w:r w:rsidRPr="001777E4">
        <w:t>Operating bands for CA</w:t>
      </w:r>
      <w:bookmarkEnd w:id="226"/>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227" w:name="_Toc120865792"/>
      <w:r>
        <w:t>5.16.1.2</w:t>
      </w:r>
      <w:r>
        <w:tab/>
      </w:r>
      <w:r w:rsidRPr="001777E4">
        <w:t>Channel bandwidths per operating band for CA</w:t>
      </w:r>
      <w:bookmarkEnd w:id="227"/>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lastRenderedPageBreak/>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228" w:name="_Toc120865793"/>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8"/>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229" w:name="_Toc120865794"/>
      <w:r>
        <w:t>5.17</w:t>
      </w:r>
      <w:r>
        <w:tab/>
        <w:t>CA_n3-n78-n79</w:t>
      </w:r>
      <w:bookmarkEnd w:id="229"/>
    </w:p>
    <w:p w14:paraId="04B653E0" w14:textId="3172EE9F" w:rsidR="00E54765" w:rsidRPr="00E54765" w:rsidRDefault="00E54765" w:rsidP="00E54765">
      <w:pPr>
        <w:pStyle w:val="31"/>
      </w:pPr>
      <w:bookmarkStart w:id="230" w:name="_Toc120865795"/>
      <w:r>
        <w:t>5.17.1</w:t>
      </w:r>
      <w:r>
        <w:tab/>
      </w:r>
      <w:r w:rsidRPr="00E54765">
        <w:t>Common for 1 band UL and 2 bands UL CA</w:t>
      </w:r>
      <w:bookmarkEnd w:id="230"/>
    </w:p>
    <w:p w14:paraId="61BC7AD6" w14:textId="624B2F54" w:rsidR="00E54765" w:rsidRDefault="00E54765" w:rsidP="00E54765">
      <w:pPr>
        <w:pStyle w:val="41"/>
      </w:pPr>
      <w:bookmarkStart w:id="231" w:name="_Toc120865796"/>
      <w:r>
        <w:t>5.17.1.1</w:t>
      </w:r>
      <w:r>
        <w:tab/>
      </w:r>
      <w:r w:rsidRPr="00E54765">
        <w:t>Operating bands for CA</w:t>
      </w:r>
      <w:bookmarkEnd w:id="231"/>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232" w:name="_Toc120865797"/>
      <w:r>
        <w:lastRenderedPageBreak/>
        <w:t>5.17.1.2</w:t>
      </w:r>
      <w:r>
        <w:tab/>
      </w:r>
      <w:r w:rsidRPr="00E54765">
        <w:t>Channel bandwidths per operating band for CA</w:t>
      </w:r>
      <w:bookmarkEnd w:id="232"/>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233" w:name="_Toc120865798"/>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3"/>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21"/>
      </w:pPr>
      <w:bookmarkStart w:id="234" w:name="_Toc120865799"/>
      <w:r w:rsidRPr="00A20126">
        <w:t>5.</w:t>
      </w:r>
      <w:r>
        <w:t>18</w:t>
      </w:r>
      <w:r w:rsidRPr="00A20126">
        <w:tab/>
        <w:t>CA_n</w:t>
      </w:r>
      <w:r>
        <w:t>5</w:t>
      </w:r>
      <w:r w:rsidRPr="00A20126">
        <w:t>-n7-n</w:t>
      </w:r>
      <w:r>
        <w:t>77</w:t>
      </w:r>
      <w:bookmarkEnd w:id="234"/>
    </w:p>
    <w:p w14:paraId="2BA2BA7B" w14:textId="49EBBD78" w:rsidR="0086115F" w:rsidRPr="00A20126" w:rsidRDefault="0086115F" w:rsidP="0086115F">
      <w:pPr>
        <w:pStyle w:val="31"/>
      </w:pPr>
      <w:bookmarkStart w:id="235" w:name="_Toc120865800"/>
      <w:r>
        <w:t>5.18.1</w:t>
      </w:r>
      <w:r>
        <w:tab/>
      </w:r>
      <w:r w:rsidRPr="00A20126">
        <w:t>Common for 1 band UL and 2 bands UL CA</w:t>
      </w:r>
      <w:bookmarkEnd w:id="235"/>
    </w:p>
    <w:p w14:paraId="1CD8D7AE" w14:textId="3F301927" w:rsidR="0086115F" w:rsidRPr="00A20126" w:rsidRDefault="0086115F" w:rsidP="0086115F">
      <w:pPr>
        <w:pStyle w:val="41"/>
      </w:pPr>
      <w:bookmarkStart w:id="236" w:name="_Toc120865801"/>
      <w:r>
        <w:t>5.18.1.1</w:t>
      </w:r>
      <w:r>
        <w:tab/>
      </w:r>
      <w:r w:rsidRPr="00A20126">
        <w:t>Operating bands for CA</w:t>
      </w:r>
      <w:bookmarkEnd w:id="236"/>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lastRenderedPageBreak/>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41"/>
      </w:pPr>
      <w:bookmarkStart w:id="237" w:name="_Toc120865802"/>
      <w:r w:rsidRPr="00A20126">
        <w:t>5.</w:t>
      </w:r>
      <w:r>
        <w:t>18</w:t>
      </w:r>
      <w:r>
        <w:rPr>
          <w:rFonts w:hint="eastAsia"/>
        </w:rPr>
        <w:t>.</w:t>
      </w:r>
      <w:r>
        <w:t>1.2</w:t>
      </w:r>
      <w:r>
        <w:tab/>
        <w:t xml:space="preserve">Channel bandwidths per operating band for </w:t>
      </w:r>
      <w:r>
        <w:rPr>
          <w:rFonts w:hint="eastAsia"/>
        </w:rPr>
        <w:t>CA</w:t>
      </w:r>
      <w:bookmarkEnd w:id="237"/>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宋体"/>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宋体"/>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41"/>
      </w:pPr>
      <w:bookmarkStart w:id="238" w:name="_Toc120865803"/>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8"/>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49C1BD09" w14:textId="77777777" w:rsidR="0086115F" w:rsidRDefault="0086115F"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00A5475" w14:textId="18ACF0F2" w:rsidR="0086115F" w:rsidRPr="00A20126" w:rsidRDefault="0086115F" w:rsidP="0086115F">
      <w:pPr>
        <w:pStyle w:val="31"/>
      </w:pPr>
      <w:bookmarkStart w:id="239" w:name="_Toc120865804"/>
      <w:r>
        <w:t>5.18.2</w:t>
      </w:r>
      <w:r>
        <w:tab/>
      </w:r>
      <w:r w:rsidRPr="00A20126">
        <w:t>Specific for 2 bands UL CA</w:t>
      </w:r>
      <w:bookmarkEnd w:id="239"/>
    </w:p>
    <w:p w14:paraId="2756C347" w14:textId="468D6CAB" w:rsidR="0086115F" w:rsidRPr="00A20126" w:rsidRDefault="0086115F" w:rsidP="0086115F">
      <w:pPr>
        <w:pStyle w:val="41"/>
      </w:pPr>
      <w:bookmarkStart w:id="240" w:name="_Toc120865805"/>
      <w:r>
        <w:rPr>
          <w:rFonts w:hint="eastAsia"/>
        </w:rPr>
        <w:t>5.</w:t>
      </w:r>
      <w:r>
        <w:t>18</w:t>
      </w:r>
      <w:r>
        <w:rPr>
          <w:rFonts w:hint="eastAsia"/>
        </w:rPr>
        <w:t>.</w:t>
      </w:r>
      <w:r>
        <w:t>2.1</w:t>
      </w:r>
      <w:r>
        <w:tab/>
      </w:r>
      <w:r>
        <w:rPr>
          <w:rFonts w:hint="eastAsia"/>
        </w:rPr>
        <w:t>UE co-existence studies</w:t>
      </w:r>
      <w:bookmarkEnd w:id="240"/>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41"/>
      </w:pPr>
      <w:bookmarkStart w:id="241" w:name="_Toc120865806"/>
      <w:r w:rsidRPr="00467ADF">
        <w:rPr>
          <w:rFonts w:hint="eastAsia"/>
        </w:rPr>
        <w:t>5.</w:t>
      </w:r>
      <w:r>
        <w:t>18</w:t>
      </w:r>
      <w:r w:rsidRPr="00A20126">
        <w:t>.2.2</w:t>
      </w:r>
      <w:r w:rsidRPr="00A20126">
        <w:tab/>
        <w:t>REFSENS requirements</w:t>
      </w:r>
      <w:bookmarkEnd w:id="241"/>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lastRenderedPageBreak/>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21"/>
      </w:pPr>
      <w:bookmarkStart w:id="242" w:name="_Toc120865807"/>
      <w:r w:rsidRPr="00A20126">
        <w:t>5.</w:t>
      </w:r>
      <w:r>
        <w:t>19</w:t>
      </w:r>
      <w:r w:rsidRPr="00A20126">
        <w:tab/>
        <w:t>CA_n</w:t>
      </w:r>
      <w:r>
        <w:t>7</w:t>
      </w:r>
      <w:r w:rsidRPr="00A20126">
        <w:t>-n7</w:t>
      </w:r>
      <w:r>
        <w:t>1</w:t>
      </w:r>
      <w:r w:rsidRPr="00A20126">
        <w:t>-n</w:t>
      </w:r>
      <w:r>
        <w:t>77</w:t>
      </w:r>
      <w:bookmarkEnd w:id="242"/>
    </w:p>
    <w:p w14:paraId="772903F4" w14:textId="531944A2" w:rsidR="00F8277A" w:rsidRPr="00A20126" w:rsidRDefault="00F8277A" w:rsidP="00F8277A">
      <w:pPr>
        <w:pStyle w:val="31"/>
      </w:pPr>
      <w:bookmarkStart w:id="243" w:name="_Toc120865808"/>
      <w:r>
        <w:t>5.19.1</w:t>
      </w:r>
      <w:r>
        <w:tab/>
      </w:r>
      <w:r w:rsidRPr="00A20126">
        <w:t>Common for 1 band UL and 2 bands UL CA</w:t>
      </w:r>
      <w:bookmarkEnd w:id="243"/>
    </w:p>
    <w:p w14:paraId="7B89AD4D" w14:textId="3B93D467" w:rsidR="00F8277A" w:rsidRPr="00A20126" w:rsidRDefault="00F8277A" w:rsidP="00F8277A">
      <w:pPr>
        <w:pStyle w:val="41"/>
      </w:pPr>
      <w:bookmarkStart w:id="244" w:name="_Toc120865809"/>
      <w:r>
        <w:t>5.19.1.1</w:t>
      </w:r>
      <w:r>
        <w:tab/>
      </w:r>
      <w:r w:rsidRPr="00A20126">
        <w:t>Operating bands for CA</w:t>
      </w:r>
      <w:bookmarkEnd w:id="244"/>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41"/>
      </w:pPr>
      <w:bookmarkStart w:id="245" w:name="_Toc120865810"/>
      <w:r w:rsidRPr="00A20126">
        <w:t>5.</w:t>
      </w:r>
      <w:r>
        <w:t>19</w:t>
      </w:r>
      <w:r>
        <w:rPr>
          <w:rFonts w:hint="eastAsia"/>
        </w:rPr>
        <w:t>.</w:t>
      </w:r>
      <w:r>
        <w:t>1.2</w:t>
      </w:r>
      <w:r>
        <w:tab/>
        <w:t xml:space="preserve">Channel bandwidths per operating band for </w:t>
      </w:r>
      <w:r>
        <w:rPr>
          <w:rFonts w:hint="eastAsia"/>
        </w:rPr>
        <w:t>CA</w:t>
      </w:r>
      <w:bookmarkEnd w:id="245"/>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41"/>
      </w:pPr>
      <w:bookmarkStart w:id="246" w:name="_Toc120865811"/>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6"/>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lastRenderedPageBreak/>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98AE06" w14:textId="77777777" w:rsidR="00F8277A" w:rsidRDefault="00F8277A"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3CBB8AD9" w14:textId="1C408E9D" w:rsidR="00F8277A" w:rsidRPr="00A20126" w:rsidRDefault="00F8277A" w:rsidP="00F8277A">
      <w:pPr>
        <w:pStyle w:val="31"/>
      </w:pPr>
      <w:bookmarkStart w:id="247" w:name="_Toc120865812"/>
      <w:r>
        <w:t>5.19.2</w:t>
      </w:r>
      <w:r>
        <w:tab/>
      </w:r>
      <w:r w:rsidRPr="00A20126">
        <w:t>Specific for 2 bands UL CA</w:t>
      </w:r>
      <w:bookmarkEnd w:id="247"/>
    </w:p>
    <w:p w14:paraId="01CA8C10" w14:textId="12E19B37" w:rsidR="00F8277A" w:rsidRPr="00A20126" w:rsidRDefault="00F8277A" w:rsidP="00F8277A">
      <w:pPr>
        <w:pStyle w:val="41"/>
      </w:pPr>
      <w:bookmarkStart w:id="248" w:name="_Toc120865813"/>
      <w:r>
        <w:rPr>
          <w:rFonts w:hint="eastAsia"/>
        </w:rPr>
        <w:t>5.</w:t>
      </w:r>
      <w:r>
        <w:t>19</w:t>
      </w:r>
      <w:r>
        <w:rPr>
          <w:rFonts w:hint="eastAsia"/>
        </w:rPr>
        <w:t>.</w:t>
      </w:r>
      <w:r>
        <w:t>2.1</w:t>
      </w:r>
      <w:r>
        <w:tab/>
      </w:r>
      <w:r>
        <w:rPr>
          <w:rFonts w:hint="eastAsia"/>
        </w:rPr>
        <w:t>UE co-existence studies</w:t>
      </w:r>
      <w:bookmarkEnd w:id="248"/>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41"/>
      </w:pPr>
      <w:bookmarkStart w:id="249" w:name="_Toc120865814"/>
      <w:r w:rsidRPr="00467ADF">
        <w:rPr>
          <w:rFonts w:hint="eastAsia"/>
        </w:rPr>
        <w:t>5.</w:t>
      </w:r>
      <w:r>
        <w:t>19</w:t>
      </w:r>
      <w:r w:rsidRPr="00A20126">
        <w:t>.2.2</w:t>
      </w:r>
      <w:r w:rsidRPr="00A20126">
        <w:tab/>
        <w:t>REFSENS requirements</w:t>
      </w:r>
      <w:bookmarkEnd w:id="249"/>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21"/>
      </w:pPr>
      <w:bookmarkStart w:id="250" w:name="_Toc120865815"/>
      <w:r w:rsidRPr="00AB6990">
        <w:t>5.20</w:t>
      </w:r>
      <w:r w:rsidRPr="00AB6990">
        <w:tab/>
        <w:t>CA_n48-n70-n77</w:t>
      </w:r>
      <w:bookmarkEnd w:id="250"/>
    </w:p>
    <w:p w14:paraId="5EE4DC3B" w14:textId="1F44E803" w:rsidR="00F85354" w:rsidRPr="00AB6990" w:rsidRDefault="00F85354" w:rsidP="00F85354">
      <w:pPr>
        <w:pStyle w:val="31"/>
      </w:pPr>
      <w:bookmarkStart w:id="251" w:name="_Toc120865816"/>
      <w:r>
        <w:t>5.20</w:t>
      </w:r>
      <w:r w:rsidRPr="00205856">
        <w:t>.1</w:t>
      </w:r>
      <w:r w:rsidRPr="00205856">
        <w:tab/>
      </w:r>
      <w:r w:rsidRPr="00AB6990">
        <w:t>Common for 1 band UL and 2 bands UL CA</w:t>
      </w:r>
      <w:bookmarkEnd w:id="251"/>
    </w:p>
    <w:p w14:paraId="0CE1B1E2" w14:textId="5546CAEE" w:rsidR="00F85354" w:rsidRPr="00AB6990" w:rsidRDefault="00F85354" w:rsidP="00F85354">
      <w:pPr>
        <w:pStyle w:val="41"/>
      </w:pPr>
      <w:bookmarkStart w:id="252" w:name="_Toc120865817"/>
      <w:r>
        <w:t>5.20</w:t>
      </w:r>
      <w:r w:rsidRPr="00205856">
        <w:t>.1.1</w:t>
      </w:r>
      <w:r w:rsidRPr="00205856">
        <w:tab/>
      </w:r>
      <w:r w:rsidRPr="00AB6990">
        <w:t>Operating bands for CA</w:t>
      </w:r>
      <w:bookmarkEnd w:id="252"/>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41"/>
      </w:pPr>
      <w:bookmarkStart w:id="253" w:name="_Toc120865818"/>
      <w:r w:rsidRPr="00AB6990">
        <w:lastRenderedPageBreak/>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3"/>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宋体"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41"/>
      </w:pPr>
      <w:bookmarkStart w:id="254" w:name="_Toc120865819"/>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4"/>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宋体" w:hAnsi="Arial" w:cs="Arial"/>
                <w:color w:val="000000" w:themeColor="text1"/>
                <w:sz w:val="18"/>
                <w:szCs w:val="22"/>
                <w:lang w:val="en-US" w:eastAsia="zh-CN"/>
              </w:rPr>
            </w:pPr>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等线" w:hAnsi="Arial"/>
                <w:color w:val="000000" w:themeColor="text1"/>
                <w:sz w:val="18"/>
              </w:rPr>
            </w:pPr>
            <w:r w:rsidRPr="00205856">
              <w:rPr>
                <w:rFonts w:ascii="Arial" w:eastAsia="宋体"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等线" w:cs="Arial"/>
                <w:color w:val="000000" w:themeColor="text1"/>
                <w:lang w:eastAsia="ja-JP"/>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等线" w:hAnsi="Arial"/>
                <w:color w:val="000000" w:themeColor="text1"/>
                <w:sz w:val="18"/>
                <w:lang w:val="en-US"/>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31"/>
      </w:pPr>
      <w:bookmarkStart w:id="255" w:name="_Toc120865820"/>
      <w:r>
        <w:t>5.20</w:t>
      </w:r>
      <w:r w:rsidRPr="00205856">
        <w:t>.2</w:t>
      </w:r>
      <w:r w:rsidRPr="00205856">
        <w:tab/>
      </w:r>
      <w:r w:rsidRPr="00AB6990">
        <w:t>Specific for 2 bands UL CA</w:t>
      </w:r>
      <w:bookmarkEnd w:id="255"/>
    </w:p>
    <w:p w14:paraId="643E0CCB" w14:textId="3AD9E4D1" w:rsidR="00F85354" w:rsidRPr="00205856" w:rsidRDefault="00F85354" w:rsidP="00AB6990">
      <w:pPr>
        <w:pStyle w:val="41"/>
        <w:rPr>
          <w:rFonts w:eastAsia="宋体"/>
          <w:szCs w:val="22"/>
          <w:lang w:eastAsia="zh-CN"/>
        </w:rPr>
      </w:pPr>
      <w:bookmarkStart w:id="256" w:name="_Toc120865821"/>
      <w:r>
        <w:rPr>
          <w:rFonts w:hint="eastAsia"/>
        </w:rPr>
        <w:t>5.</w:t>
      </w:r>
      <w:r>
        <w:t>20</w:t>
      </w:r>
      <w:r w:rsidRPr="00205856">
        <w:rPr>
          <w:rFonts w:hint="eastAsia"/>
        </w:rPr>
        <w:t>.</w:t>
      </w:r>
      <w:r w:rsidRPr="00205856">
        <w:t>2.1</w:t>
      </w:r>
      <w:r w:rsidRPr="00205856">
        <w:tab/>
      </w:r>
      <w:r w:rsidRPr="00205856">
        <w:rPr>
          <w:rFonts w:hint="eastAsia"/>
        </w:rPr>
        <w:t>UE co-existence studies</w:t>
      </w:r>
      <w:bookmarkEnd w:id="256"/>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affb"/>
        <w:rPr>
          <w:lang w:eastAsia="ko-KR"/>
        </w:rPr>
      </w:pPr>
    </w:p>
    <w:p w14:paraId="0E47BA10" w14:textId="7A5B1DA4" w:rsidR="00F85354" w:rsidRPr="00AB6990" w:rsidRDefault="00F85354" w:rsidP="00F85354">
      <w:pPr>
        <w:pStyle w:val="41"/>
      </w:pPr>
      <w:bookmarkStart w:id="257" w:name="_Toc120865822"/>
      <w:r w:rsidRPr="00F85354">
        <w:rPr>
          <w:rFonts w:hint="eastAsia"/>
        </w:rPr>
        <w:lastRenderedPageBreak/>
        <w:t>5.</w:t>
      </w:r>
      <w:r>
        <w:t>20</w:t>
      </w:r>
      <w:r w:rsidRPr="00AB6990">
        <w:t>.2.2</w:t>
      </w:r>
      <w:r w:rsidRPr="00AB6990">
        <w:tab/>
        <w:t>REFSENS requirements</w:t>
      </w:r>
      <w:bookmarkEnd w:id="257"/>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21"/>
      </w:pPr>
      <w:bookmarkStart w:id="258" w:name="_Toc120865823"/>
      <w:r w:rsidRPr="00AB6990">
        <w:t>5.</w:t>
      </w:r>
      <w:r>
        <w:t>21</w:t>
      </w:r>
      <w:r w:rsidRPr="00AB6990">
        <w:tab/>
        <w:t>CA_n66-n70-n77</w:t>
      </w:r>
      <w:bookmarkEnd w:id="258"/>
    </w:p>
    <w:p w14:paraId="3DEA7309" w14:textId="15C82919" w:rsidR="00967CEA" w:rsidRPr="007968C4" w:rsidRDefault="00967CEA" w:rsidP="00967CEA">
      <w:pPr>
        <w:pStyle w:val="31"/>
        <w:rPr>
          <w:lang w:val="en-US"/>
        </w:rPr>
      </w:pPr>
      <w:bookmarkStart w:id="259" w:name="_Toc120865824"/>
      <w:r>
        <w:t>5.21</w:t>
      </w:r>
      <w:r w:rsidRPr="007968C4">
        <w:t>.1</w:t>
      </w:r>
      <w:r w:rsidRPr="007968C4">
        <w:tab/>
      </w:r>
      <w:r w:rsidRPr="007968C4">
        <w:rPr>
          <w:rFonts w:cs="Arial"/>
          <w:szCs w:val="28"/>
          <w:lang w:val="en-US" w:eastAsia="zh-CN"/>
        </w:rPr>
        <w:t>Common for 1 band UL and 2 bands UL CA</w:t>
      </w:r>
      <w:bookmarkEnd w:id="259"/>
    </w:p>
    <w:p w14:paraId="664BE2F4" w14:textId="314EAFE2" w:rsidR="00967CEA" w:rsidRPr="007968C4" w:rsidRDefault="00967CEA" w:rsidP="00967CEA">
      <w:pPr>
        <w:pStyle w:val="41"/>
        <w:rPr>
          <w:lang w:val="en-US" w:eastAsia="ja-JP"/>
        </w:rPr>
      </w:pPr>
      <w:bookmarkStart w:id="260" w:name="_Toc120865825"/>
      <w:r>
        <w:t>5.21</w:t>
      </w:r>
      <w:r w:rsidRPr="007968C4">
        <w:t>.1.1</w:t>
      </w:r>
      <w:r w:rsidRPr="007968C4">
        <w:tab/>
      </w:r>
      <w:r w:rsidRPr="007968C4">
        <w:rPr>
          <w:rFonts w:cs="Arial"/>
          <w:lang w:eastAsia="zh-CN"/>
        </w:rPr>
        <w:t>Operating bands for CA</w:t>
      </w:r>
      <w:bookmarkEnd w:id="260"/>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41"/>
        <w:rPr>
          <w:lang w:val="en-US" w:eastAsia="ja-JP"/>
        </w:rPr>
      </w:pPr>
      <w:bookmarkStart w:id="261" w:name="_Toc120865826"/>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1"/>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宋体"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41"/>
        <w:rPr>
          <w:lang w:val="en-US" w:eastAsia="ja-JP"/>
        </w:rPr>
      </w:pPr>
      <w:bookmarkStart w:id="262" w:name="_Toc120865827"/>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2"/>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宋体" w:hAnsi="Arial" w:cs="Arial"/>
                <w:color w:val="000000" w:themeColor="text1"/>
                <w:sz w:val="18"/>
                <w:szCs w:val="22"/>
                <w:lang w:val="en-US" w:eastAsia="zh-CN"/>
              </w:rPr>
            </w:pPr>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等线" w:hAnsi="Arial"/>
                <w:color w:val="000000" w:themeColor="text1"/>
                <w:sz w:val="18"/>
              </w:rPr>
            </w:pPr>
            <w:r w:rsidRPr="007968C4">
              <w:rPr>
                <w:rFonts w:ascii="Arial" w:eastAsia="宋体"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等线" w:cs="Arial"/>
                <w:color w:val="000000" w:themeColor="text1"/>
                <w:lang w:eastAsia="ja-JP"/>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等线" w:hAnsi="Arial"/>
                <w:color w:val="000000" w:themeColor="text1"/>
                <w:sz w:val="18"/>
                <w:lang w:val="en-US"/>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31"/>
        <w:rPr>
          <w:lang w:val="en-US"/>
        </w:rPr>
      </w:pPr>
      <w:bookmarkStart w:id="263" w:name="_Toc120865828"/>
      <w:r>
        <w:t>5.21</w:t>
      </w:r>
      <w:r w:rsidRPr="007968C4">
        <w:t>.2</w:t>
      </w:r>
      <w:r w:rsidRPr="007968C4">
        <w:tab/>
      </w:r>
      <w:r w:rsidRPr="007968C4">
        <w:rPr>
          <w:rFonts w:cs="Arial"/>
          <w:szCs w:val="28"/>
          <w:lang w:eastAsia="zh-CN"/>
        </w:rPr>
        <w:t>Specific for 2 bands UL CA</w:t>
      </w:r>
      <w:bookmarkEnd w:id="263"/>
    </w:p>
    <w:p w14:paraId="7C884AE5" w14:textId="7D61DB54" w:rsidR="00967CEA" w:rsidRPr="007968C4" w:rsidRDefault="00967CEA" w:rsidP="00967CEA">
      <w:pPr>
        <w:pStyle w:val="41"/>
        <w:rPr>
          <w:lang w:val="en-US" w:eastAsia="ja-JP"/>
        </w:rPr>
      </w:pPr>
      <w:bookmarkStart w:id="264" w:name="_Toc120865829"/>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4"/>
    </w:p>
    <w:p w14:paraId="13AE254F" w14:textId="77777777" w:rsidR="00967CEA" w:rsidRPr="007968C4" w:rsidRDefault="00967CEA" w:rsidP="00967CEA">
      <w:pPr>
        <w:pStyle w:val="Guidance"/>
        <w:rPr>
          <w:rFonts w:eastAsia="宋体"/>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lastRenderedPageBreak/>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affb"/>
        <w:rPr>
          <w:lang w:eastAsia="ko-KR"/>
        </w:rPr>
      </w:pPr>
    </w:p>
    <w:p w14:paraId="27F22598" w14:textId="07C3DD67" w:rsidR="00967CEA" w:rsidRPr="007968C4" w:rsidRDefault="00967CEA" w:rsidP="00967CEA">
      <w:pPr>
        <w:pStyle w:val="41"/>
        <w:rPr>
          <w:lang w:val="en-US" w:eastAsia="ja-JP"/>
        </w:rPr>
      </w:pPr>
      <w:bookmarkStart w:id="265" w:name="_Toc120865830"/>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5"/>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21"/>
      </w:pPr>
      <w:bookmarkStart w:id="266" w:name="_Toc120865831"/>
      <w:r w:rsidRPr="00AB6990">
        <w:t>5.</w:t>
      </w:r>
      <w:r>
        <w:t>22</w:t>
      </w:r>
      <w:r w:rsidRPr="00AB6990">
        <w:tab/>
        <w:t>CA_n70-n71-n77</w:t>
      </w:r>
      <w:bookmarkEnd w:id="266"/>
    </w:p>
    <w:p w14:paraId="7306472A" w14:textId="41D3F706" w:rsidR="008A79F5" w:rsidRPr="0073594C" w:rsidRDefault="008A79F5" w:rsidP="008A79F5">
      <w:pPr>
        <w:pStyle w:val="31"/>
        <w:rPr>
          <w:lang w:val="en-US"/>
        </w:rPr>
      </w:pPr>
      <w:bookmarkStart w:id="267" w:name="_Toc120865832"/>
      <w:r>
        <w:t>5.22</w:t>
      </w:r>
      <w:r w:rsidRPr="0073594C">
        <w:t>.1</w:t>
      </w:r>
      <w:r w:rsidRPr="0073594C">
        <w:tab/>
      </w:r>
      <w:r w:rsidRPr="00AB6990">
        <w:t>Common for 1 band UL and 2 bands UL CA</w:t>
      </w:r>
      <w:bookmarkEnd w:id="267"/>
    </w:p>
    <w:p w14:paraId="52E5175C" w14:textId="701C3126" w:rsidR="008A79F5" w:rsidRPr="0073594C" w:rsidRDefault="008A79F5" w:rsidP="008A79F5">
      <w:pPr>
        <w:pStyle w:val="41"/>
        <w:rPr>
          <w:lang w:val="en-US" w:eastAsia="ja-JP"/>
        </w:rPr>
      </w:pPr>
      <w:bookmarkStart w:id="268" w:name="_Toc120865833"/>
      <w:r>
        <w:t>5.22</w:t>
      </w:r>
      <w:r w:rsidRPr="0073594C">
        <w:t>.1.1</w:t>
      </w:r>
      <w:r w:rsidRPr="0073594C">
        <w:tab/>
      </w:r>
      <w:r w:rsidRPr="0073594C">
        <w:rPr>
          <w:rFonts w:cs="Arial"/>
          <w:lang w:eastAsia="zh-CN"/>
        </w:rPr>
        <w:t>Operating bands for CA</w:t>
      </w:r>
      <w:bookmarkEnd w:id="268"/>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41"/>
        <w:rPr>
          <w:lang w:val="en-US" w:eastAsia="ja-JP"/>
        </w:rPr>
      </w:pPr>
      <w:bookmarkStart w:id="269" w:name="_Toc120865834"/>
      <w:r>
        <w:rPr>
          <w:rFonts w:hint="eastAsia"/>
          <w:lang w:val="en-US" w:eastAsia="zh-CN"/>
        </w:rPr>
        <w:lastRenderedPageBreak/>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9"/>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宋体"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41"/>
        <w:rPr>
          <w:lang w:val="en-US" w:eastAsia="ja-JP"/>
        </w:rPr>
      </w:pPr>
      <w:bookmarkStart w:id="270" w:name="_Toc120865835"/>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70"/>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31"/>
      </w:pPr>
      <w:bookmarkStart w:id="271" w:name="_Toc120865836"/>
      <w:r>
        <w:t>5.22</w:t>
      </w:r>
      <w:r w:rsidRPr="0073594C">
        <w:t>.2</w:t>
      </w:r>
      <w:r w:rsidRPr="0073594C">
        <w:tab/>
      </w:r>
      <w:r w:rsidRPr="00AB6990">
        <w:t>Specific for 2 bands UL CA</w:t>
      </w:r>
      <w:bookmarkEnd w:id="271"/>
    </w:p>
    <w:p w14:paraId="61D3B3B1" w14:textId="48563307" w:rsidR="008A79F5" w:rsidRPr="0073594C" w:rsidRDefault="008A79F5" w:rsidP="008A79F5">
      <w:pPr>
        <w:pStyle w:val="41"/>
        <w:rPr>
          <w:lang w:val="en-US" w:eastAsia="ja-JP"/>
        </w:rPr>
      </w:pPr>
      <w:bookmarkStart w:id="272" w:name="_Toc120865837"/>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2"/>
    </w:p>
    <w:p w14:paraId="11A17D2C" w14:textId="77777777" w:rsidR="008A79F5" w:rsidRPr="0073594C" w:rsidRDefault="008A79F5" w:rsidP="008A79F5">
      <w:pPr>
        <w:pStyle w:val="Guidance"/>
        <w:rPr>
          <w:rFonts w:eastAsia="宋体"/>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affb"/>
        <w:rPr>
          <w:lang w:eastAsia="ko-KR"/>
        </w:rPr>
      </w:pPr>
    </w:p>
    <w:p w14:paraId="38929BF4" w14:textId="5233CC82" w:rsidR="008A79F5" w:rsidRPr="0073594C" w:rsidRDefault="008A79F5" w:rsidP="008A79F5">
      <w:pPr>
        <w:pStyle w:val="41"/>
        <w:rPr>
          <w:lang w:val="en-US" w:eastAsia="ja-JP"/>
        </w:rPr>
      </w:pPr>
      <w:bookmarkStart w:id="273" w:name="_Toc120865838"/>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3"/>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lastRenderedPageBreak/>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21"/>
      </w:pPr>
      <w:bookmarkStart w:id="274" w:name="_Toc120865839"/>
      <w:r>
        <w:rPr>
          <w:rFonts w:hint="eastAsia"/>
        </w:rPr>
        <w:t>5.23</w:t>
      </w:r>
      <w:r w:rsidRPr="000469EC">
        <w:tab/>
      </w:r>
      <w:r>
        <w:rPr>
          <w:rFonts w:hint="eastAsia"/>
        </w:rPr>
        <w:t>CA_n</w:t>
      </w:r>
      <w:r>
        <w:t>1</w:t>
      </w:r>
      <w:r>
        <w:rPr>
          <w:rFonts w:hint="eastAsia"/>
        </w:rPr>
        <w:t>-n</w:t>
      </w:r>
      <w:r>
        <w:t>3</w:t>
      </w:r>
      <w:r>
        <w:rPr>
          <w:rFonts w:hint="eastAsia"/>
        </w:rPr>
        <w:t>-n</w:t>
      </w:r>
      <w:r>
        <w:t>38</w:t>
      </w:r>
      <w:bookmarkEnd w:id="274"/>
    </w:p>
    <w:p w14:paraId="70CEE94C" w14:textId="139E87B3" w:rsidR="00E30A24" w:rsidRPr="00A20126" w:rsidRDefault="00E30A24" w:rsidP="00E30A24">
      <w:pPr>
        <w:pStyle w:val="31"/>
      </w:pPr>
      <w:bookmarkStart w:id="275" w:name="_Toc120865840"/>
      <w:r>
        <w:t>5.23.1</w:t>
      </w:r>
      <w:r>
        <w:tab/>
        <w:t>Common for 1 band UL and 2 bands UL CA</w:t>
      </w:r>
      <w:bookmarkEnd w:id="275"/>
    </w:p>
    <w:p w14:paraId="4CD90271" w14:textId="7145E8E2" w:rsidR="00E30A24" w:rsidRDefault="00E30A24" w:rsidP="00E30A24">
      <w:pPr>
        <w:pStyle w:val="41"/>
      </w:pPr>
      <w:bookmarkStart w:id="276" w:name="_Toc120865841"/>
      <w:r>
        <w:rPr>
          <w:rFonts w:hint="eastAsia"/>
        </w:rPr>
        <w:t>5.23.1</w:t>
      </w:r>
      <w:r>
        <w:t>.1</w:t>
      </w:r>
      <w:r>
        <w:tab/>
        <w:t xml:space="preserve">Operating bands for </w:t>
      </w:r>
      <w:r>
        <w:rPr>
          <w:rFonts w:hint="eastAsia"/>
        </w:rPr>
        <w:t>CA</w:t>
      </w:r>
      <w:bookmarkEnd w:id="276"/>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41"/>
      </w:pPr>
      <w:bookmarkStart w:id="277" w:name="_Toc120865842"/>
      <w:r>
        <w:rPr>
          <w:rFonts w:hint="eastAsia"/>
        </w:rPr>
        <w:t>5.23.</w:t>
      </w:r>
      <w:r>
        <w:t>1.2</w:t>
      </w:r>
      <w:r>
        <w:tab/>
        <w:t xml:space="preserve">Channel bandwidths per operating band for </w:t>
      </w:r>
      <w:r>
        <w:rPr>
          <w:rFonts w:hint="eastAsia"/>
        </w:rPr>
        <w:t>CA</w:t>
      </w:r>
      <w:bookmarkEnd w:id="277"/>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pPr>
      <w:bookmarkStart w:id="278" w:name="_Toc120865843"/>
      <w:r>
        <w:rPr>
          <w:rFonts w:hint="eastAsia"/>
        </w:rPr>
        <w:lastRenderedPageBreak/>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8"/>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7772A3" w14:textId="77777777" w:rsidR="00E30A24" w:rsidRDefault="00E30A24"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21"/>
      </w:pPr>
      <w:bookmarkStart w:id="279" w:name="_Toc120865844"/>
      <w:r>
        <w:rPr>
          <w:rFonts w:hint="eastAsia"/>
        </w:rPr>
        <w:t>5.24</w:t>
      </w:r>
      <w:r w:rsidRPr="000469EC">
        <w:tab/>
      </w:r>
      <w:r>
        <w:rPr>
          <w:rFonts w:hint="eastAsia"/>
        </w:rPr>
        <w:t>CA_n</w:t>
      </w:r>
      <w:r>
        <w:t>1</w:t>
      </w:r>
      <w:r>
        <w:rPr>
          <w:rFonts w:hint="eastAsia"/>
        </w:rPr>
        <w:t>-n</w:t>
      </w:r>
      <w:r>
        <w:t>7</w:t>
      </w:r>
      <w:r>
        <w:rPr>
          <w:rFonts w:hint="eastAsia"/>
        </w:rPr>
        <w:t>-n</w:t>
      </w:r>
      <w:r>
        <w:t>38</w:t>
      </w:r>
      <w:bookmarkEnd w:id="279"/>
    </w:p>
    <w:p w14:paraId="12969EDA" w14:textId="1D37D45F" w:rsidR="00BC1FE2" w:rsidRPr="00A20126" w:rsidRDefault="00BC1FE2" w:rsidP="00BC1FE2">
      <w:pPr>
        <w:pStyle w:val="31"/>
      </w:pPr>
      <w:bookmarkStart w:id="280" w:name="_Toc120865845"/>
      <w:r>
        <w:t>5.24.1</w:t>
      </w:r>
      <w:r>
        <w:tab/>
        <w:t>Common for 1 band UL and 2 bands UL CA</w:t>
      </w:r>
      <w:bookmarkEnd w:id="280"/>
    </w:p>
    <w:p w14:paraId="3758DE13" w14:textId="4BE25538" w:rsidR="00BC1FE2" w:rsidRDefault="00BC1FE2" w:rsidP="00BC1FE2">
      <w:pPr>
        <w:pStyle w:val="41"/>
      </w:pPr>
      <w:bookmarkStart w:id="281" w:name="_Toc120865846"/>
      <w:r>
        <w:rPr>
          <w:rFonts w:hint="eastAsia"/>
        </w:rPr>
        <w:t>5.24.1</w:t>
      </w:r>
      <w:r>
        <w:t>.1</w:t>
      </w:r>
      <w:r>
        <w:tab/>
        <w:t xml:space="preserve">Operating bands for </w:t>
      </w:r>
      <w:r>
        <w:rPr>
          <w:rFonts w:hint="eastAsia"/>
        </w:rPr>
        <w:t>CA</w:t>
      </w:r>
      <w:bookmarkEnd w:id="281"/>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41"/>
      </w:pPr>
      <w:bookmarkStart w:id="282" w:name="_Toc120865847"/>
      <w:r>
        <w:rPr>
          <w:rFonts w:hint="eastAsia"/>
        </w:rPr>
        <w:t>5.24.</w:t>
      </w:r>
      <w:r>
        <w:t>1.2</w:t>
      </w:r>
      <w:r>
        <w:tab/>
        <w:t xml:space="preserve">Channel bandwidths per operating band for </w:t>
      </w:r>
      <w:r>
        <w:rPr>
          <w:rFonts w:hint="eastAsia"/>
        </w:rPr>
        <w:t>CA</w:t>
      </w:r>
      <w:bookmarkEnd w:id="282"/>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pPr>
      <w:bookmarkStart w:id="283" w:name="_Toc120865848"/>
      <w:r>
        <w:rPr>
          <w:rFonts w:hint="eastAsia"/>
        </w:rPr>
        <w:lastRenderedPageBreak/>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3"/>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CF0A5DC" w14:textId="77777777" w:rsidR="00BC1FE2" w:rsidRDefault="00BC1FE2"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21"/>
      </w:pPr>
      <w:bookmarkStart w:id="284" w:name="_Toc120865849"/>
      <w:r>
        <w:rPr>
          <w:rFonts w:hint="eastAsia"/>
        </w:rPr>
        <w:t>5.</w:t>
      </w:r>
      <w:r>
        <w:t>25</w:t>
      </w:r>
      <w:r w:rsidRPr="000469EC">
        <w:tab/>
      </w:r>
      <w:r>
        <w:rPr>
          <w:rFonts w:hint="eastAsia"/>
        </w:rPr>
        <w:t>CA_n</w:t>
      </w:r>
      <w:r>
        <w:t>3</w:t>
      </w:r>
      <w:r>
        <w:rPr>
          <w:rFonts w:hint="eastAsia"/>
        </w:rPr>
        <w:t>-n</w:t>
      </w:r>
      <w:r>
        <w:t>7</w:t>
      </w:r>
      <w:r>
        <w:rPr>
          <w:rFonts w:hint="eastAsia"/>
        </w:rPr>
        <w:t>-n</w:t>
      </w:r>
      <w:r>
        <w:t>38</w:t>
      </w:r>
      <w:bookmarkEnd w:id="284"/>
    </w:p>
    <w:p w14:paraId="3E515F30" w14:textId="39289245" w:rsidR="00E72713" w:rsidRPr="00A20126" w:rsidRDefault="00E72713" w:rsidP="00E72713">
      <w:pPr>
        <w:pStyle w:val="31"/>
      </w:pPr>
      <w:bookmarkStart w:id="285" w:name="_Toc120865850"/>
      <w:r>
        <w:t>5.25.1</w:t>
      </w:r>
      <w:r>
        <w:tab/>
        <w:t>Common for 1 band UL and 2 bands UL CA</w:t>
      </w:r>
      <w:bookmarkEnd w:id="285"/>
    </w:p>
    <w:p w14:paraId="52BD7925" w14:textId="136BECAE" w:rsidR="00E72713" w:rsidRDefault="00E72713" w:rsidP="00E72713">
      <w:pPr>
        <w:pStyle w:val="41"/>
      </w:pPr>
      <w:bookmarkStart w:id="286" w:name="_Toc120865851"/>
      <w:r>
        <w:rPr>
          <w:rFonts w:hint="eastAsia"/>
        </w:rPr>
        <w:t>5.</w:t>
      </w:r>
      <w:r>
        <w:t>25</w:t>
      </w:r>
      <w:r>
        <w:rPr>
          <w:rFonts w:hint="eastAsia"/>
        </w:rPr>
        <w:t>.1</w:t>
      </w:r>
      <w:r>
        <w:t>.1</w:t>
      </w:r>
      <w:r>
        <w:tab/>
        <w:t xml:space="preserve">Operating bands for </w:t>
      </w:r>
      <w:r>
        <w:rPr>
          <w:rFonts w:hint="eastAsia"/>
        </w:rPr>
        <w:t>CA</w:t>
      </w:r>
      <w:bookmarkEnd w:id="286"/>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0D66B8">
            <w:pPr>
              <w:spacing w:after="0"/>
              <w:rPr>
                <w:rFonts w:ascii="Arial" w:hAnsi="Arial"/>
                <w:b/>
                <w:color w:val="000000"/>
                <w:sz w:val="18"/>
              </w:rPr>
            </w:pPr>
          </w:p>
        </w:tc>
      </w:tr>
      <w:tr w:rsidR="00E72713" w14:paraId="6DB64426" w14:textId="77777777" w:rsidTr="000D66B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0D66B8">
            <w:pPr>
              <w:spacing w:after="0"/>
              <w:rPr>
                <w:rFonts w:ascii="Arial" w:hAnsi="Arial"/>
                <w:b/>
                <w:color w:val="000000"/>
                <w:sz w:val="18"/>
              </w:rPr>
            </w:pPr>
          </w:p>
        </w:tc>
      </w:tr>
      <w:tr w:rsidR="00E72713" w14:paraId="71628A6C"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0D66B8">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0D66B8">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0D66B8">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0D66B8">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0D66B8">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0D66B8">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0D66B8">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0D66B8">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0D66B8">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0D66B8">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0D66B8">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0D66B8">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0D66B8">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0D66B8">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0D66B8">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0D66B8">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41"/>
      </w:pPr>
      <w:bookmarkStart w:id="287" w:name="_Toc120865852"/>
      <w:r>
        <w:rPr>
          <w:rFonts w:hint="eastAsia"/>
        </w:rPr>
        <w:t>5.</w:t>
      </w:r>
      <w:r>
        <w:t>25</w:t>
      </w:r>
      <w:r>
        <w:rPr>
          <w:rFonts w:hint="eastAsia"/>
        </w:rPr>
        <w:t>.</w:t>
      </w:r>
      <w:r>
        <w:t>1.2</w:t>
      </w:r>
      <w:r>
        <w:tab/>
        <w:t xml:space="preserve">Channel bandwidths per operating band for </w:t>
      </w:r>
      <w:r>
        <w:rPr>
          <w:rFonts w:hint="eastAsia"/>
        </w:rPr>
        <w:t>CA</w:t>
      </w:r>
      <w:bookmarkEnd w:id="287"/>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0D66B8">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0D66B8">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0D66B8">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0D66B8">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0D66B8">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0D66B8">
            <w:pPr>
              <w:pStyle w:val="TAH"/>
              <w:overflowPunct w:val="0"/>
              <w:autoSpaceDE w:val="0"/>
              <w:autoSpaceDN w:val="0"/>
              <w:adjustRightInd w:val="0"/>
              <w:rPr>
                <w:lang w:eastAsia="zh-CN"/>
              </w:rPr>
            </w:pPr>
            <w:r>
              <w:t>Bandwidth combination set</w:t>
            </w:r>
          </w:p>
        </w:tc>
      </w:tr>
      <w:tr w:rsidR="00E72713" w14:paraId="3E392BF3" w14:textId="77777777" w:rsidTr="000D66B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0D66B8">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0D66B8">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0D66B8">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0D66B8">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0D66B8">
            <w:pPr>
              <w:pStyle w:val="TAC"/>
              <w:overflowPunct w:val="0"/>
              <w:autoSpaceDE w:val="0"/>
              <w:autoSpaceDN w:val="0"/>
              <w:adjustRightInd w:val="0"/>
              <w:rPr>
                <w:lang w:eastAsia="zh-CN"/>
              </w:rPr>
            </w:pPr>
            <w:r>
              <w:rPr>
                <w:rFonts w:hint="eastAsia"/>
                <w:lang w:eastAsia="zh-CN"/>
              </w:rPr>
              <w:t>0</w:t>
            </w:r>
          </w:p>
        </w:tc>
      </w:tr>
      <w:tr w:rsidR="00E72713" w14:paraId="57FBCA7D" w14:textId="77777777" w:rsidTr="000D66B8">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0D66B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0D66B8">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0D66B8">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0D66B8">
            <w:pPr>
              <w:pStyle w:val="TAC"/>
              <w:overflowPunct w:val="0"/>
              <w:autoSpaceDE w:val="0"/>
              <w:autoSpaceDN w:val="0"/>
              <w:adjustRightInd w:val="0"/>
              <w:rPr>
                <w:lang w:eastAsia="zh-CN"/>
              </w:rPr>
            </w:pPr>
          </w:p>
        </w:tc>
      </w:tr>
      <w:tr w:rsidR="00E72713" w14:paraId="2C60566A" w14:textId="77777777" w:rsidTr="000D66B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0D66B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0D66B8">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0D66B8">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0D66B8">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pPr>
      <w:bookmarkStart w:id="288" w:name="_Toc120865853"/>
      <w:r>
        <w:rPr>
          <w:rFonts w:hint="eastAsia"/>
        </w:rPr>
        <w:lastRenderedPageBreak/>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8"/>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0D66B8">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0D66B8">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0D66B8">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72713" w14:paraId="5B64CBD7" w14:textId="77777777" w:rsidTr="000D66B8">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0D66B8">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0D66B8">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72713" w14:paraId="5F7A8392" w14:textId="77777777" w:rsidTr="000D66B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0D66B8">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0D66B8">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0D66B8">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0D66B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E72713" w14:paraId="035FFBA5" w14:textId="77777777" w:rsidTr="000D66B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0D66B8">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0D66B8">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0D66B8">
        <w:trPr>
          <w:trHeight w:val="187"/>
          <w:jc w:val="center"/>
        </w:trPr>
        <w:tc>
          <w:tcPr>
            <w:tcW w:w="1594" w:type="dxa"/>
            <w:vMerge w:val="restart"/>
          </w:tcPr>
          <w:p w14:paraId="4F858FE9" w14:textId="77777777" w:rsidR="00E72713" w:rsidRPr="00F92868" w:rsidRDefault="00E72713" w:rsidP="000D66B8">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1EEBEC0" w14:textId="77777777" w:rsidR="00E72713" w:rsidRPr="00F92868" w:rsidRDefault="00E72713" w:rsidP="000D66B8">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72713" w:rsidRPr="00F92868" w14:paraId="607C99BA" w14:textId="77777777" w:rsidTr="000D66B8">
        <w:trPr>
          <w:trHeight w:val="187"/>
          <w:jc w:val="center"/>
        </w:trPr>
        <w:tc>
          <w:tcPr>
            <w:tcW w:w="1594" w:type="dxa"/>
            <w:vMerge/>
            <w:tcBorders>
              <w:bottom w:val="single" w:sz="4" w:space="0" w:color="auto"/>
            </w:tcBorders>
          </w:tcPr>
          <w:p w14:paraId="01EB48A2" w14:textId="77777777" w:rsidR="00E72713" w:rsidRPr="00F92868" w:rsidRDefault="00E72713" w:rsidP="000D66B8">
            <w:pPr>
              <w:keepNext/>
              <w:keepLines/>
              <w:spacing w:after="0"/>
              <w:jc w:val="center"/>
              <w:rPr>
                <w:rFonts w:ascii="Arial" w:eastAsia="等线" w:hAnsi="Arial"/>
                <w:b/>
                <w:sz w:val="18"/>
              </w:rPr>
            </w:pPr>
          </w:p>
        </w:tc>
        <w:tc>
          <w:tcPr>
            <w:tcW w:w="5845" w:type="dxa"/>
            <w:gridSpan w:val="3"/>
            <w:vAlign w:val="center"/>
          </w:tcPr>
          <w:p w14:paraId="3A4E14B1" w14:textId="77777777" w:rsidR="00E72713" w:rsidRPr="00F92868" w:rsidRDefault="00E72713" w:rsidP="000D66B8">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72713" w:rsidRPr="00F92868" w14:paraId="111E4C9F" w14:textId="77777777" w:rsidTr="000D66B8">
        <w:trPr>
          <w:trHeight w:val="187"/>
          <w:jc w:val="center"/>
        </w:trPr>
        <w:tc>
          <w:tcPr>
            <w:tcW w:w="1594" w:type="dxa"/>
            <w:shd w:val="clear" w:color="auto" w:fill="auto"/>
          </w:tcPr>
          <w:p w14:paraId="272253BB" w14:textId="77777777" w:rsidR="00E72713" w:rsidRPr="00F92868" w:rsidRDefault="00E72713" w:rsidP="000D66B8">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6AF2FAA2" w14:textId="77777777" w:rsidR="00E72713" w:rsidRPr="00F92868" w:rsidRDefault="00E72713" w:rsidP="000D66B8">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686008E" w14:textId="77777777" w:rsidR="00E72713" w:rsidRPr="00F92868" w:rsidRDefault="00E72713" w:rsidP="000D66B8">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DD00A0C" w14:textId="77777777" w:rsidR="00E72713" w:rsidRPr="00F92868" w:rsidRDefault="00E72713" w:rsidP="000D66B8">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E72713" w:rsidRPr="00F92868" w14:paraId="7CCBF88E" w14:textId="77777777" w:rsidTr="000D66B8">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0D66B8">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9304B77" w14:textId="77777777" w:rsidR="00E72713" w:rsidRDefault="00E72713" w:rsidP="000D66B8">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21"/>
      </w:pPr>
      <w:bookmarkStart w:id="289" w:name="_Toc120865854"/>
      <w:r>
        <w:rPr>
          <w:rFonts w:hint="eastAsia"/>
        </w:rPr>
        <w:t>5.26</w:t>
      </w:r>
      <w:r w:rsidRPr="000469EC">
        <w:tab/>
      </w:r>
      <w:r>
        <w:rPr>
          <w:rFonts w:hint="eastAsia"/>
        </w:rPr>
        <w:t>CA_n</w:t>
      </w:r>
      <w:r>
        <w:t>3</w:t>
      </w:r>
      <w:r>
        <w:rPr>
          <w:rFonts w:hint="eastAsia"/>
        </w:rPr>
        <w:t>-n</w:t>
      </w:r>
      <w:r>
        <w:t>28</w:t>
      </w:r>
      <w:r>
        <w:rPr>
          <w:rFonts w:hint="eastAsia"/>
        </w:rPr>
        <w:t>-n</w:t>
      </w:r>
      <w:r>
        <w:t>38</w:t>
      </w:r>
      <w:bookmarkEnd w:id="289"/>
    </w:p>
    <w:p w14:paraId="4C0D784C" w14:textId="306EE67C" w:rsidR="004F466A" w:rsidRPr="00A20126" w:rsidRDefault="004F466A" w:rsidP="004F466A">
      <w:pPr>
        <w:pStyle w:val="31"/>
      </w:pPr>
      <w:bookmarkStart w:id="290" w:name="_Toc120865855"/>
      <w:r>
        <w:t>5.26.1</w:t>
      </w:r>
      <w:r>
        <w:tab/>
        <w:t>Common for 1 band UL and 2 bands UL CA</w:t>
      </w:r>
      <w:bookmarkEnd w:id="290"/>
    </w:p>
    <w:p w14:paraId="3BCCDBF8" w14:textId="6FE1859E" w:rsidR="004F466A" w:rsidRDefault="004F466A" w:rsidP="004F466A">
      <w:pPr>
        <w:pStyle w:val="41"/>
      </w:pPr>
      <w:bookmarkStart w:id="291" w:name="_Toc120865856"/>
      <w:r>
        <w:rPr>
          <w:rFonts w:hint="eastAsia"/>
        </w:rPr>
        <w:t>5.26.1</w:t>
      </w:r>
      <w:r>
        <w:t>.1</w:t>
      </w:r>
      <w:r>
        <w:tab/>
        <w:t xml:space="preserve">Operating bands for </w:t>
      </w:r>
      <w:r>
        <w:rPr>
          <w:rFonts w:hint="eastAsia"/>
        </w:rPr>
        <w:t>CA</w:t>
      </w:r>
      <w:bookmarkEnd w:id="291"/>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0D66B8">
            <w:pPr>
              <w:spacing w:after="0"/>
              <w:rPr>
                <w:rFonts w:ascii="Arial" w:hAnsi="Arial"/>
                <w:b/>
                <w:color w:val="000000"/>
                <w:sz w:val="18"/>
              </w:rPr>
            </w:pPr>
          </w:p>
        </w:tc>
      </w:tr>
      <w:tr w:rsidR="004F466A" w14:paraId="4FB9E6C2" w14:textId="77777777" w:rsidTr="000D66B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0D66B8">
            <w:pPr>
              <w:spacing w:after="0"/>
              <w:rPr>
                <w:rFonts w:ascii="Arial" w:hAnsi="Arial"/>
                <w:b/>
                <w:color w:val="000000"/>
                <w:sz w:val="18"/>
              </w:rPr>
            </w:pPr>
          </w:p>
        </w:tc>
      </w:tr>
      <w:tr w:rsidR="004F466A" w14:paraId="017E76ED"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0D66B8">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0D66B8">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0D66B8">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0D66B8">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0D66B8">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0D66B8">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0D66B8">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0D66B8">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0D66B8">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0D66B8">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0D66B8">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0D66B8">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0D66B8">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0D66B8">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0D66B8">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0D66B8">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41"/>
      </w:pPr>
      <w:bookmarkStart w:id="292" w:name="_Toc120865857"/>
      <w:r>
        <w:rPr>
          <w:rFonts w:hint="eastAsia"/>
        </w:rPr>
        <w:t>5.26.</w:t>
      </w:r>
      <w:r>
        <w:t>1.2</w:t>
      </w:r>
      <w:r>
        <w:tab/>
        <w:t xml:space="preserve">Channel bandwidths per operating band for </w:t>
      </w:r>
      <w:r>
        <w:rPr>
          <w:rFonts w:hint="eastAsia"/>
        </w:rPr>
        <w:t>CA</w:t>
      </w:r>
      <w:bookmarkEnd w:id="292"/>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0D66B8">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0D66B8">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0D66B8">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0D66B8">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0D66B8">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0D66B8">
            <w:pPr>
              <w:pStyle w:val="TAH"/>
              <w:overflowPunct w:val="0"/>
              <w:autoSpaceDE w:val="0"/>
              <w:autoSpaceDN w:val="0"/>
              <w:adjustRightInd w:val="0"/>
              <w:rPr>
                <w:lang w:eastAsia="zh-CN"/>
              </w:rPr>
            </w:pPr>
            <w:r>
              <w:t>Bandwidth combination set</w:t>
            </w:r>
          </w:p>
        </w:tc>
      </w:tr>
      <w:tr w:rsidR="004F466A" w14:paraId="500A6732" w14:textId="77777777" w:rsidTr="000D66B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0D66B8">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0D66B8">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0D66B8">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0D66B8">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0D66B8">
            <w:pPr>
              <w:pStyle w:val="TAC"/>
              <w:overflowPunct w:val="0"/>
              <w:autoSpaceDE w:val="0"/>
              <w:autoSpaceDN w:val="0"/>
              <w:adjustRightInd w:val="0"/>
              <w:rPr>
                <w:lang w:eastAsia="zh-CN"/>
              </w:rPr>
            </w:pPr>
            <w:r>
              <w:rPr>
                <w:rFonts w:hint="eastAsia"/>
                <w:lang w:eastAsia="zh-CN"/>
              </w:rPr>
              <w:t>0</w:t>
            </w:r>
          </w:p>
        </w:tc>
      </w:tr>
      <w:tr w:rsidR="004F466A" w14:paraId="179B2D4F" w14:textId="77777777" w:rsidTr="000D66B8">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0D66B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0D66B8">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0D66B8">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0D66B8">
            <w:pPr>
              <w:pStyle w:val="TAC"/>
              <w:overflowPunct w:val="0"/>
              <w:autoSpaceDE w:val="0"/>
              <w:autoSpaceDN w:val="0"/>
              <w:adjustRightInd w:val="0"/>
              <w:rPr>
                <w:lang w:eastAsia="zh-CN"/>
              </w:rPr>
            </w:pPr>
          </w:p>
        </w:tc>
      </w:tr>
      <w:tr w:rsidR="004F466A" w14:paraId="6174C039" w14:textId="77777777" w:rsidTr="000D66B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0D66B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0D66B8">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0D66B8">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0D66B8">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pPr>
      <w:bookmarkStart w:id="293" w:name="_Toc120865858"/>
      <w:r>
        <w:rPr>
          <w:rFonts w:hint="eastAsia"/>
        </w:rPr>
        <w:lastRenderedPageBreak/>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3"/>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0D66B8">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0D66B8">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0D66B8">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466A" w14:paraId="338F5D31" w14:textId="77777777" w:rsidTr="000D66B8">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0D66B8">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0D66B8">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466A" w14:paraId="47482FA3" w14:textId="77777777" w:rsidTr="000D66B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0D66B8">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0D66B8">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0D66B8">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0D66B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F466A" w14:paraId="440DF179" w14:textId="77777777" w:rsidTr="000D66B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0D66B8">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0D66B8">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0D66B8">
        <w:trPr>
          <w:trHeight w:val="187"/>
          <w:jc w:val="center"/>
        </w:trPr>
        <w:tc>
          <w:tcPr>
            <w:tcW w:w="1594" w:type="dxa"/>
            <w:vMerge w:val="restart"/>
          </w:tcPr>
          <w:p w14:paraId="19B5B2F4" w14:textId="77777777" w:rsidR="004F466A" w:rsidRPr="00F92868" w:rsidRDefault="004F466A" w:rsidP="000D66B8">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A9EFC0D" w14:textId="77777777" w:rsidR="004F466A" w:rsidRPr="00F92868" w:rsidRDefault="004F466A" w:rsidP="000D66B8">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466A" w:rsidRPr="00F92868" w14:paraId="118221B2" w14:textId="77777777" w:rsidTr="000D66B8">
        <w:trPr>
          <w:trHeight w:val="187"/>
          <w:jc w:val="center"/>
        </w:trPr>
        <w:tc>
          <w:tcPr>
            <w:tcW w:w="1594" w:type="dxa"/>
            <w:vMerge/>
            <w:tcBorders>
              <w:bottom w:val="single" w:sz="4" w:space="0" w:color="auto"/>
            </w:tcBorders>
          </w:tcPr>
          <w:p w14:paraId="3FF49818" w14:textId="77777777" w:rsidR="004F466A" w:rsidRPr="00F92868" w:rsidRDefault="004F466A" w:rsidP="000D66B8">
            <w:pPr>
              <w:keepNext/>
              <w:keepLines/>
              <w:spacing w:after="0"/>
              <w:jc w:val="center"/>
              <w:rPr>
                <w:rFonts w:ascii="Arial" w:eastAsia="等线" w:hAnsi="Arial"/>
                <w:b/>
                <w:sz w:val="18"/>
              </w:rPr>
            </w:pPr>
          </w:p>
        </w:tc>
        <w:tc>
          <w:tcPr>
            <w:tcW w:w="5845" w:type="dxa"/>
            <w:gridSpan w:val="3"/>
            <w:vAlign w:val="center"/>
          </w:tcPr>
          <w:p w14:paraId="257B97FA" w14:textId="77777777" w:rsidR="004F466A" w:rsidRPr="00F92868" w:rsidRDefault="004F466A" w:rsidP="000D66B8">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466A" w:rsidRPr="00F92868" w14:paraId="23ABB9E8" w14:textId="77777777" w:rsidTr="000D66B8">
        <w:trPr>
          <w:trHeight w:val="187"/>
          <w:jc w:val="center"/>
        </w:trPr>
        <w:tc>
          <w:tcPr>
            <w:tcW w:w="1594" w:type="dxa"/>
            <w:shd w:val="clear" w:color="auto" w:fill="auto"/>
          </w:tcPr>
          <w:p w14:paraId="48537544" w14:textId="77777777" w:rsidR="004F466A" w:rsidRPr="00F92868" w:rsidRDefault="004F466A" w:rsidP="000D66B8">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44C6961B" w14:textId="77777777" w:rsidR="004F466A" w:rsidRPr="00F92868" w:rsidRDefault="004F466A" w:rsidP="000D66B8">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17972F0" w14:textId="77777777" w:rsidR="004F466A" w:rsidRPr="00F92868" w:rsidRDefault="004F466A" w:rsidP="000D66B8">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7B3B0E97" w14:textId="77777777" w:rsidR="004F466A" w:rsidRPr="00F92868" w:rsidRDefault="004F466A" w:rsidP="000D66B8">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F466A" w:rsidRPr="00F92868" w14:paraId="3082D87D" w14:textId="77777777" w:rsidTr="000D66B8">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0D66B8">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74F25E" w14:textId="77777777" w:rsidR="004F466A" w:rsidRDefault="004F466A" w:rsidP="000D66B8">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21"/>
      </w:pPr>
      <w:bookmarkStart w:id="294" w:name="_Toc120865859"/>
      <w:r>
        <w:rPr>
          <w:rFonts w:hint="eastAsia"/>
        </w:rPr>
        <w:t>5.27</w:t>
      </w:r>
      <w:r w:rsidRPr="000469EC">
        <w:tab/>
      </w:r>
      <w:r>
        <w:rPr>
          <w:rFonts w:hint="eastAsia"/>
        </w:rPr>
        <w:t>CA_n</w:t>
      </w:r>
      <w:r>
        <w:t>7</w:t>
      </w:r>
      <w:r>
        <w:rPr>
          <w:rFonts w:hint="eastAsia"/>
        </w:rPr>
        <w:t>-n</w:t>
      </w:r>
      <w:r>
        <w:t>28</w:t>
      </w:r>
      <w:r>
        <w:rPr>
          <w:rFonts w:hint="eastAsia"/>
        </w:rPr>
        <w:t>-n</w:t>
      </w:r>
      <w:r>
        <w:t>38</w:t>
      </w:r>
      <w:bookmarkEnd w:id="294"/>
    </w:p>
    <w:p w14:paraId="6CFFE76B" w14:textId="47BA635D" w:rsidR="006F1129" w:rsidRPr="00A20126" w:rsidRDefault="006F1129" w:rsidP="006F1129">
      <w:pPr>
        <w:pStyle w:val="31"/>
      </w:pPr>
      <w:bookmarkStart w:id="295" w:name="_Toc120865860"/>
      <w:r>
        <w:t>5.27.1</w:t>
      </w:r>
      <w:r>
        <w:tab/>
        <w:t>Common for 1 band UL and 2 bands UL CA</w:t>
      </w:r>
      <w:bookmarkEnd w:id="295"/>
    </w:p>
    <w:p w14:paraId="305DD44E" w14:textId="017A805A" w:rsidR="006F1129" w:rsidRDefault="006F1129" w:rsidP="006F1129">
      <w:pPr>
        <w:pStyle w:val="41"/>
      </w:pPr>
      <w:bookmarkStart w:id="296" w:name="_Toc120865861"/>
      <w:r>
        <w:rPr>
          <w:rFonts w:hint="eastAsia"/>
        </w:rPr>
        <w:t>5.27.1</w:t>
      </w:r>
      <w:r>
        <w:t>.1</w:t>
      </w:r>
      <w:r>
        <w:tab/>
        <w:t xml:space="preserve">Operating bands for </w:t>
      </w:r>
      <w:r>
        <w:rPr>
          <w:rFonts w:hint="eastAsia"/>
        </w:rPr>
        <w:t>CA</w:t>
      </w:r>
      <w:bookmarkEnd w:id="296"/>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0D66B8">
            <w:pPr>
              <w:spacing w:after="0"/>
              <w:rPr>
                <w:rFonts w:ascii="Arial" w:hAnsi="Arial"/>
                <w:b/>
                <w:color w:val="000000"/>
                <w:sz w:val="18"/>
              </w:rPr>
            </w:pPr>
          </w:p>
        </w:tc>
      </w:tr>
      <w:tr w:rsidR="006F1129" w14:paraId="73240AFF" w14:textId="77777777" w:rsidTr="000D66B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0D66B8">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0D66B8">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0D66B8">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0D66B8">
            <w:pPr>
              <w:spacing w:after="0"/>
              <w:rPr>
                <w:rFonts w:ascii="Arial" w:hAnsi="Arial"/>
                <w:b/>
                <w:color w:val="000000"/>
                <w:sz w:val="18"/>
              </w:rPr>
            </w:pPr>
          </w:p>
        </w:tc>
      </w:tr>
      <w:tr w:rsidR="006F1129" w14:paraId="0A4FD6A5" w14:textId="77777777" w:rsidTr="000D66B8">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0D66B8">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0D66B8">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0D66B8">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0D66B8">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0D66B8">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0D66B8">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0D66B8">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0D66B8">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0D66B8">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0D66B8">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0D66B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0D66B8">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0D66B8">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0D66B8">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0D66B8">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0D66B8">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0D66B8">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0D66B8">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0D66B8">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0D66B8">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41"/>
      </w:pPr>
      <w:bookmarkStart w:id="297" w:name="_Toc120865862"/>
      <w:r>
        <w:rPr>
          <w:rFonts w:hint="eastAsia"/>
        </w:rPr>
        <w:t>5.27.</w:t>
      </w:r>
      <w:r>
        <w:t>1.2</w:t>
      </w:r>
      <w:r>
        <w:tab/>
        <w:t xml:space="preserve">Channel bandwidths per operating band for </w:t>
      </w:r>
      <w:r>
        <w:rPr>
          <w:rFonts w:hint="eastAsia"/>
        </w:rPr>
        <w:t>CA</w:t>
      </w:r>
      <w:bookmarkEnd w:id="297"/>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0D66B8">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0D66B8">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0D66B8">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0D66B8">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0D66B8">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0D66B8">
            <w:pPr>
              <w:pStyle w:val="TAH"/>
              <w:overflowPunct w:val="0"/>
              <w:autoSpaceDE w:val="0"/>
              <w:autoSpaceDN w:val="0"/>
              <w:adjustRightInd w:val="0"/>
              <w:rPr>
                <w:lang w:eastAsia="zh-CN"/>
              </w:rPr>
            </w:pPr>
            <w:r>
              <w:t>Bandwidth combination set</w:t>
            </w:r>
          </w:p>
        </w:tc>
      </w:tr>
      <w:tr w:rsidR="006F1129" w14:paraId="7C1B529A" w14:textId="77777777" w:rsidTr="000D66B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0D66B8">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0D66B8">
            <w:pPr>
              <w:pStyle w:val="TAC"/>
              <w:overflowPunct w:val="0"/>
              <w:autoSpaceDE w:val="0"/>
              <w:autoSpaceDN w:val="0"/>
              <w:adjustRightInd w:val="0"/>
              <w:rPr>
                <w:rFonts w:eastAsia="宋体"/>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0D66B8">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0D66B8">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0D66B8">
            <w:pPr>
              <w:pStyle w:val="TAC"/>
              <w:overflowPunct w:val="0"/>
              <w:autoSpaceDE w:val="0"/>
              <w:autoSpaceDN w:val="0"/>
              <w:adjustRightInd w:val="0"/>
              <w:rPr>
                <w:lang w:eastAsia="zh-CN"/>
              </w:rPr>
            </w:pPr>
            <w:r>
              <w:rPr>
                <w:rFonts w:hint="eastAsia"/>
                <w:lang w:eastAsia="zh-CN"/>
              </w:rPr>
              <w:t>0</w:t>
            </w:r>
          </w:p>
        </w:tc>
      </w:tr>
      <w:tr w:rsidR="006F1129" w14:paraId="00BC409C" w14:textId="77777777" w:rsidTr="000D66B8">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0D66B8">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0D66B8">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0D66B8">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0D66B8">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0D66B8">
            <w:pPr>
              <w:pStyle w:val="TAC"/>
              <w:overflowPunct w:val="0"/>
              <w:autoSpaceDE w:val="0"/>
              <w:autoSpaceDN w:val="0"/>
              <w:adjustRightInd w:val="0"/>
              <w:rPr>
                <w:lang w:eastAsia="zh-CN"/>
              </w:rPr>
            </w:pPr>
          </w:p>
        </w:tc>
      </w:tr>
      <w:tr w:rsidR="006F1129" w14:paraId="7D6001BD" w14:textId="77777777" w:rsidTr="000D66B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0D66B8">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0D66B8">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0D66B8">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0D66B8">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0D66B8">
            <w:pPr>
              <w:pStyle w:val="TAC"/>
              <w:overflowPunct w:val="0"/>
              <w:autoSpaceDE w:val="0"/>
              <w:autoSpaceDN w:val="0"/>
              <w:adjustRightInd w:val="0"/>
              <w:rPr>
                <w:lang w:eastAsia="zh-CN"/>
              </w:rPr>
            </w:pPr>
          </w:p>
        </w:tc>
      </w:tr>
      <w:tr w:rsidR="006F1129" w14:paraId="27EE2BE7" w14:textId="77777777" w:rsidTr="000D66B8">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0D66B8">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pPr>
      <w:bookmarkStart w:id="298" w:name="_Toc120865863"/>
      <w:r>
        <w:rPr>
          <w:rFonts w:hint="eastAsia"/>
        </w:rPr>
        <w:lastRenderedPageBreak/>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8"/>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0D66B8">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0D66B8">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0D66B8">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1129" w14:paraId="1EDC7AF8" w14:textId="77777777" w:rsidTr="000D66B8">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0D66B8">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0D66B8">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1129" w14:paraId="60C18D8B" w14:textId="77777777" w:rsidTr="000D66B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0D66B8">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0D66B8">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0D66B8">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0D66B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6F1129" w14:paraId="33066418" w14:textId="77777777" w:rsidTr="000D66B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0D66B8">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0D66B8">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0D66B8">
        <w:trPr>
          <w:trHeight w:val="187"/>
          <w:jc w:val="center"/>
        </w:trPr>
        <w:tc>
          <w:tcPr>
            <w:tcW w:w="1594" w:type="dxa"/>
            <w:vMerge w:val="restart"/>
          </w:tcPr>
          <w:p w14:paraId="430BA2B4" w14:textId="77777777" w:rsidR="006F1129" w:rsidRPr="00F92868" w:rsidRDefault="006F1129" w:rsidP="000D66B8">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6D99F9" w14:textId="77777777" w:rsidR="006F1129" w:rsidRPr="00F92868" w:rsidRDefault="006F1129" w:rsidP="000D66B8">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1129" w:rsidRPr="00F92868" w14:paraId="6FF94308" w14:textId="77777777" w:rsidTr="000D66B8">
        <w:trPr>
          <w:trHeight w:val="187"/>
          <w:jc w:val="center"/>
        </w:trPr>
        <w:tc>
          <w:tcPr>
            <w:tcW w:w="1594" w:type="dxa"/>
            <w:vMerge/>
            <w:tcBorders>
              <w:bottom w:val="single" w:sz="4" w:space="0" w:color="auto"/>
            </w:tcBorders>
          </w:tcPr>
          <w:p w14:paraId="062AD14D" w14:textId="77777777" w:rsidR="006F1129" w:rsidRPr="00F92868" w:rsidRDefault="006F1129" w:rsidP="000D66B8">
            <w:pPr>
              <w:keepNext/>
              <w:keepLines/>
              <w:spacing w:after="0"/>
              <w:jc w:val="center"/>
              <w:rPr>
                <w:rFonts w:ascii="Arial" w:eastAsia="等线" w:hAnsi="Arial"/>
                <w:b/>
                <w:sz w:val="18"/>
              </w:rPr>
            </w:pPr>
          </w:p>
        </w:tc>
        <w:tc>
          <w:tcPr>
            <w:tcW w:w="5845" w:type="dxa"/>
            <w:gridSpan w:val="3"/>
            <w:vAlign w:val="center"/>
          </w:tcPr>
          <w:p w14:paraId="33AC31A5" w14:textId="77777777" w:rsidR="006F1129" w:rsidRPr="00F92868" w:rsidRDefault="006F1129" w:rsidP="000D66B8">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1129" w:rsidRPr="00F92868" w14:paraId="76F3FC81" w14:textId="77777777" w:rsidTr="000D66B8">
        <w:trPr>
          <w:trHeight w:val="187"/>
          <w:jc w:val="center"/>
        </w:trPr>
        <w:tc>
          <w:tcPr>
            <w:tcW w:w="1594" w:type="dxa"/>
            <w:shd w:val="clear" w:color="auto" w:fill="auto"/>
          </w:tcPr>
          <w:p w14:paraId="488D7DAC" w14:textId="77777777" w:rsidR="006F1129" w:rsidRPr="00F92868" w:rsidRDefault="006F1129" w:rsidP="000D66B8">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771AFB62" w14:textId="77777777" w:rsidR="006F1129" w:rsidRPr="00F92868" w:rsidRDefault="006F1129" w:rsidP="000D66B8">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2ADEE1" w14:textId="77777777" w:rsidR="006F1129" w:rsidRPr="00F92868" w:rsidRDefault="006F1129" w:rsidP="000D66B8">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4B53661" w14:textId="77777777" w:rsidR="006F1129" w:rsidRPr="00F92868" w:rsidRDefault="006F1129" w:rsidP="000D66B8">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6F1129" w:rsidRPr="00F92868" w14:paraId="5418A47E" w14:textId="77777777" w:rsidTr="000D66B8">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0D66B8">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B59EE52" w14:textId="77777777" w:rsidR="006F1129" w:rsidRDefault="006F1129" w:rsidP="000D66B8">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21"/>
      </w:pPr>
      <w:bookmarkStart w:id="299" w:name="_Toc109046453"/>
      <w:bookmarkStart w:id="300" w:name="_Toc120865864"/>
      <w:r>
        <w:t>5.</w:t>
      </w:r>
      <w:r>
        <w:rPr>
          <w:rFonts w:hint="eastAsia"/>
        </w:rPr>
        <w:t>28</w:t>
      </w:r>
      <w:r>
        <w:tab/>
      </w:r>
      <w:r w:rsidRPr="00AB6990">
        <w:tab/>
      </w:r>
      <w:r w:rsidRPr="00AB6990">
        <w:tab/>
      </w:r>
      <w:r>
        <w:t>CA_n</w:t>
      </w:r>
      <w:r w:rsidRPr="00AB6990">
        <w:t>39</w:t>
      </w:r>
      <w:r>
        <w:t>-n</w:t>
      </w:r>
      <w:r w:rsidRPr="00AB6990">
        <w:t>41</w:t>
      </w:r>
      <w:r>
        <w:t>-n</w:t>
      </w:r>
      <w:bookmarkEnd w:id="299"/>
      <w:r w:rsidRPr="00AB6990">
        <w:t>79</w:t>
      </w:r>
      <w:bookmarkEnd w:id="300"/>
    </w:p>
    <w:p w14:paraId="7A66FD9B" w14:textId="292BBF8B" w:rsidR="00A3074B" w:rsidRPr="00AB6990" w:rsidRDefault="00A3074B" w:rsidP="00AB6990">
      <w:pPr>
        <w:pStyle w:val="31"/>
      </w:pPr>
      <w:bookmarkStart w:id="301" w:name="_Toc120865865"/>
      <w:r>
        <w:t>5.28.1</w:t>
      </w:r>
      <w:r>
        <w:tab/>
      </w:r>
      <w:r w:rsidRPr="00AB6990">
        <w:t>Common for 1 band UL and 2 bands UL CA</w:t>
      </w:r>
      <w:bookmarkEnd w:id="301"/>
    </w:p>
    <w:p w14:paraId="5C1C1619" w14:textId="7F11A36B" w:rsidR="00A3074B" w:rsidRDefault="00A3074B" w:rsidP="00A3074B">
      <w:pPr>
        <w:pStyle w:val="41"/>
        <w:numPr>
          <w:ilvl w:val="3"/>
          <w:numId w:val="0"/>
        </w:numPr>
      </w:pPr>
      <w:bookmarkStart w:id="302" w:name="_Toc120865866"/>
      <w:r>
        <w:t>5.28.1.1</w:t>
      </w:r>
      <w:r>
        <w:tab/>
      </w:r>
      <w:r>
        <w:rPr>
          <w:rFonts w:cs="Arial"/>
          <w:lang w:eastAsia="zh-CN"/>
        </w:rPr>
        <w:t>Operating bands for CA</w:t>
      </w:r>
      <w:bookmarkEnd w:id="302"/>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0D66B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0D66B8">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0D66B8">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0D66B8">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0D66B8">
            <w:pPr>
              <w:pStyle w:val="TAH"/>
              <w:rPr>
                <w:rFonts w:eastAsia="Malgun Gothic"/>
              </w:rPr>
            </w:pPr>
            <w:r>
              <w:rPr>
                <w:rFonts w:eastAsia="Malgun Gothic" w:cs="Arial"/>
              </w:rPr>
              <w:t>Duplex</w:t>
            </w:r>
          </w:p>
          <w:p w14:paraId="4EF99477" w14:textId="77777777" w:rsidR="00A3074B" w:rsidRDefault="00A3074B" w:rsidP="000D66B8">
            <w:pPr>
              <w:pStyle w:val="TAH"/>
              <w:rPr>
                <w:rFonts w:ascii="Times New Roman" w:eastAsia="Malgun Gothic" w:hAnsi="Times New Roman"/>
              </w:rPr>
            </w:pPr>
            <w:r>
              <w:rPr>
                <w:rFonts w:eastAsia="Malgun Gothic" w:cs="Arial"/>
              </w:rPr>
              <w:t>mode</w:t>
            </w:r>
          </w:p>
        </w:tc>
      </w:tr>
      <w:tr w:rsidR="00A3074B" w14:paraId="1555A009" w14:textId="77777777" w:rsidTr="000D66B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0D66B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0D66B8">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0D66B8">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0D66B8">
            <w:pPr>
              <w:pStyle w:val="TAH"/>
              <w:rPr>
                <w:rFonts w:ascii="Times New Roman" w:eastAsia="Malgun Gothic" w:hAnsi="Times New Roman"/>
              </w:rPr>
            </w:pPr>
          </w:p>
        </w:tc>
      </w:tr>
      <w:tr w:rsidR="00A3074B" w14:paraId="718E62D9" w14:textId="77777777" w:rsidTr="000D66B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0D66B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0D66B8">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0D66B8">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0D66B8">
            <w:pPr>
              <w:pStyle w:val="TAH"/>
              <w:rPr>
                <w:rFonts w:ascii="Times New Roman" w:eastAsia="Malgun Gothic" w:hAnsi="Times New Roman"/>
              </w:rPr>
            </w:pPr>
          </w:p>
        </w:tc>
      </w:tr>
      <w:tr w:rsidR="00A3074B" w14:paraId="4F544454" w14:textId="77777777" w:rsidTr="000D66B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0D66B8">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0D66B8">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0D66B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0D66B8">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0D66B8">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0D66B8">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0D66B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0D66B8">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0D66B8">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0D66B8">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41"/>
        <w:numPr>
          <w:ilvl w:val="3"/>
          <w:numId w:val="0"/>
        </w:numPr>
        <w:rPr>
          <w:rFonts w:cs="Arial"/>
          <w:lang w:eastAsia="zh-CN"/>
        </w:rPr>
      </w:pPr>
      <w:bookmarkStart w:id="303" w:name="_Toc109046456"/>
      <w:bookmarkStart w:id="304" w:name="_Toc120865867"/>
      <w:r>
        <w:t>5.28.1.2</w:t>
      </w:r>
      <w:r>
        <w:tab/>
      </w:r>
      <w:r>
        <w:rPr>
          <w:rFonts w:cs="Arial"/>
          <w:lang w:eastAsia="zh-CN"/>
        </w:rPr>
        <w:t>Channel bandwidths per operating band for CA</w:t>
      </w:r>
      <w:bookmarkEnd w:id="303"/>
      <w:bookmarkEnd w:id="304"/>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6"/>
        <w:gridCol w:w="852"/>
        <w:gridCol w:w="3369"/>
        <w:gridCol w:w="1654"/>
      </w:tblGrid>
      <w:tr w:rsidR="00A3074B" w14:paraId="16A899AC" w14:textId="77777777" w:rsidTr="000D66B8">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0D66B8">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0D66B8">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0D66B8">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0D66B8">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0D66B8">
            <w:pPr>
              <w:pStyle w:val="TAH"/>
              <w:overflowPunct w:val="0"/>
              <w:autoSpaceDE w:val="0"/>
              <w:autoSpaceDN w:val="0"/>
              <w:adjustRightInd w:val="0"/>
              <w:rPr>
                <w:lang w:val="en-US" w:eastAsia="zh-CN"/>
              </w:rPr>
            </w:pPr>
            <w:r>
              <w:t>Bandwidth combination set</w:t>
            </w:r>
          </w:p>
        </w:tc>
      </w:tr>
      <w:tr w:rsidR="00A3074B" w14:paraId="16B6E294" w14:textId="77777777" w:rsidTr="000D66B8">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0D66B8">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0D66B8">
            <w:pPr>
              <w:pStyle w:val="TAC"/>
              <w:rPr>
                <w:lang w:val="en-US" w:eastAsia="zh-CN"/>
              </w:rPr>
            </w:pPr>
            <w:r>
              <w:rPr>
                <w:lang w:val="en-US" w:eastAsia="zh-CN"/>
              </w:rPr>
              <w:t>CA_n39A-n41A</w:t>
            </w:r>
          </w:p>
          <w:p w14:paraId="01D2871B" w14:textId="77777777" w:rsidR="00A3074B" w:rsidRDefault="00A3074B" w:rsidP="000D66B8">
            <w:pPr>
              <w:pStyle w:val="TAC"/>
              <w:rPr>
                <w:lang w:val="en-US" w:eastAsia="zh-CN"/>
              </w:rPr>
            </w:pPr>
            <w:r>
              <w:rPr>
                <w:lang w:val="en-US" w:eastAsia="zh-CN"/>
              </w:rPr>
              <w:t>CA_n39A-n79A</w:t>
            </w:r>
          </w:p>
          <w:p w14:paraId="0495CF89" w14:textId="77777777" w:rsidR="00A3074B" w:rsidRDefault="00A3074B" w:rsidP="000D66B8">
            <w:pPr>
              <w:pStyle w:val="TAC"/>
              <w:rPr>
                <w:lang w:val="en-US" w:eastAsia="zh-CN"/>
              </w:rPr>
            </w:pPr>
            <w:r>
              <w:rPr>
                <w:lang w:val="en-US" w:eastAsia="zh-CN"/>
              </w:rPr>
              <w:t>CA_n41A-n79A</w:t>
            </w:r>
          </w:p>
          <w:p w14:paraId="02475B25"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0D66B8">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0D66B8">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0D66B8">
            <w:pPr>
              <w:pStyle w:val="TAC"/>
              <w:rPr>
                <w:lang w:val="en-US" w:eastAsia="zh-CN"/>
              </w:rPr>
            </w:pPr>
            <w:r>
              <w:rPr>
                <w:lang w:val="en-US" w:eastAsia="zh-CN"/>
              </w:rPr>
              <w:t>0</w:t>
            </w:r>
          </w:p>
        </w:tc>
      </w:tr>
      <w:tr w:rsidR="00A3074B" w14:paraId="13B32C08" w14:textId="77777777" w:rsidTr="000D66B8">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0D66B8">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0D66B8">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0D66B8">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0D66B8">
            <w:pPr>
              <w:pStyle w:val="TAC"/>
              <w:rPr>
                <w:lang w:val="en-US" w:eastAsia="zh-CN"/>
              </w:rPr>
            </w:pPr>
          </w:p>
        </w:tc>
      </w:tr>
      <w:tr w:rsidR="00A3074B" w14:paraId="43FBD8A6" w14:textId="77777777" w:rsidTr="000D66B8">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0D66B8">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0D66B8">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0D66B8">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0D66B8">
            <w:pPr>
              <w:pStyle w:val="TAC"/>
              <w:rPr>
                <w:lang w:val="en-US" w:eastAsia="zh-CN"/>
              </w:rPr>
            </w:pPr>
          </w:p>
        </w:tc>
      </w:tr>
      <w:tr w:rsidR="00A3074B" w14:paraId="799046EF" w14:textId="77777777" w:rsidTr="000D66B8">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0D66B8">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0D66B8">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0D66B8">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0D66B8">
            <w:pPr>
              <w:pStyle w:val="TAC"/>
              <w:rPr>
                <w:lang w:val="en-US" w:eastAsia="zh-CN"/>
              </w:rPr>
            </w:pPr>
            <w:r>
              <w:rPr>
                <w:lang w:val="en-US" w:eastAsia="zh-CN"/>
              </w:rPr>
              <w:t>1</w:t>
            </w:r>
          </w:p>
        </w:tc>
      </w:tr>
      <w:tr w:rsidR="00A3074B" w14:paraId="116DEF99" w14:textId="77777777" w:rsidTr="000D66B8">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0D66B8">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0D66B8">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0D66B8">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0D66B8">
            <w:pPr>
              <w:pStyle w:val="TAC"/>
              <w:rPr>
                <w:lang w:val="en-US" w:eastAsia="zh-CN"/>
              </w:rPr>
            </w:pPr>
          </w:p>
        </w:tc>
      </w:tr>
      <w:tr w:rsidR="00A3074B" w14:paraId="010F19D7" w14:textId="77777777" w:rsidTr="000D66B8">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0D66B8">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0D66B8">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0D66B8">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0D66B8">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0D66B8">
            <w:pPr>
              <w:pStyle w:val="TAC"/>
              <w:rPr>
                <w:lang w:val="en-US" w:eastAsia="zh-CN"/>
              </w:rPr>
            </w:pPr>
          </w:p>
        </w:tc>
      </w:tr>
    </w:tbl>
    <w:p w14:paraId="3B5F0A79" w14:textId="46A65860" w:rsidR="00A3074B" w:rsidRDefault="00A3074B" w:rsidP="00A3074B">
      <w:pPr>
        <w:pStyle w:val="41"/>
        <w:numPr>
          <w:ilvl w:val="3"/>
          <w:numId w:val="0"/>
        </w:numPr>
      </w:pPr>
      <w:bookmarkStart w:id="305" w:name="_Toc120865868"/>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5"/>
    </w:p>
    <w:p w14:paraId="482194BB" w14:textId="77777777" w:rsidR="00A3074B" w:rsidRDefault="00A3074B" w:rsidP="00A3074B">
      <w:pPr>
        <w:rPr>
          <w:rFonts w:eastAsia="宋体"/>
          <w:kern w:val="2"/>
          <w:lang w:val="en-US" w:eastAsia="zh-CN"/>
        </w:rPr>
      </w:pPr>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p>
    <w:p w14:paraId="4B53A7E5" w14:textId="1B2FF6AE" w:rsidR="00A3074B" w:rsidRPr="00AB6990" w:rsidRDefault="00A3074B" w:rsidP="00AB6990">
      <w:pPr>
        <w:pStyle w:val="31"/>
      </w:pPr>
      <w:bookmarkStart w:id="306" w:name="_Toc120865869"/>
      <w:r>
        <w:lastRenderedPageBreak/>
        <w:t>5.28.2</w:t>
      </w:r>
      <w:r>
        <w:tab/>
      </w:r>
      <w:r w:rsidRPr="00AB6990">
        <w:t>Specific for 2 bands UL CA</w:t>
      </w:r>
      <w:bookmarkEnd w:id="306"/>
    </w:p>
    <w:p w14:paraId="635CCD7D" w14:textId="0BCA9450" w:rsidR="00A3074B" w:rsidRDefault="00A3074B" w:rsidP="00A3074B">
      <w:pPr>
        <w:pStyle w:val="41"/>
        <w:numPr>
          <w:ilvl w:val="3"/>
          <w:numId w:val="0"/>
        </w:numPr>
        <w:rPr>
          <w:rFonts w:cs="Arial"/>
          <w:lang w:eastAsia="zh-CN"/>
        </w:rPr>
      </w:pPr>
      <w:bookmarkStart w:id="307" w:name="_Toc109046459"/>
      <w:bookmarkStart w:id="308" w:name="_Toc120865870"/>
      <w:r>
        <w:t>5.28.2.1</w:t>
      </w:r>
      <w:r>
        <w:tab/>
      </w:r>
      <w:r>
        <w:rPr>
          <w:rFonts w:cs="Arial"/>
          <w:lang w:eastAsia="zh-CN"/>
        </w:rPr>
        <w:t>UE co-existence studies</w:t>
      </w:r>
      <w:bookmarkEnd w:id="307"/>
      <w:bookmarkEnd w:id="308"/>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41"/>
        <w:numPr>
          <w:ilvl w:val="3"/>
          <w:numId w:val="0"/>
        </w:numPr>
        <w:rPr>
          <w:rFonts w:cs="Arial"/>
          <w:lang w:eastAsia="zh-CN"/>
        </w:rPr>
      </w:pPr>
      <w:bookmarkStart w:id="309" w:name="_Toc109046460"/>
      <w:bookmarkStart w:id="310" w:name="_Toc120865871"/>
      <w:r>
        <w:t>5.28.2.2</w:t>
      </w:r>
      <w:r>
        <w:tab/>
      </w:r>
      <w:r>
        <w:rPr>
          <w:rFonts w:cs="Arial"/>
          <w:szCs w:val="22"/>
          <w:lang w:val="en-US" w:eastAsia="zh-CN"/>
        </w:rPr>
        <w:t>REFSENS requirements</w:t>
      </w:r>
      <w:bookmarkEnd w:id="309"/>
      <w:bookmarkEnd w:id="310"/>
    </w:p>
    <w:p w14:paraId="39A898F8" w14:textId="4DF83EF0" w:rsidR="00A3074B" w:rsidRDefault="00A3074B" w:rsidP="00A3074B">
      <w:pPr>
        <w:spacing w:after="120"/>
        <w:rPr>
          <w:rFonts w:ascii="Arial" w:eastAsia="宋体" w:hAnsi="Arial" w:cs="Arial"/>
          <w:kern w:val="2"/>
          <w:lang w:val="en-US" w:eastAsia="zh-CN"/>
        </w:rPr>
      </w:pPr>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0D66B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0D66B8">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0D66B8">
            <w:pPr>
              <w:pStyle w:val="TAH"/>
            </w:pPr>
            <w:r>
              <w:t>Source of IMD</w:t>
            </w:r>
          </w:p>
        </w:tc>
      </w:tr>
      <w:tr w:rsidR="00A3074B" w14:paraId="73EADD89" w14:textId="77777777" w:rsidTr="000D66B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0D66B8">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0D66B8">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0D66B8">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0D66B8">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0D66B8">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0D66B8">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0D66B8">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0D66B8">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0D66B8">
            <w:pPr>
              <w:pStyle w:val="TAH"/>
            </w:pPr>
          </w:p>
        </w:tc>
      </w:tr>
      <w:tr w:rsidR="00A3074B" w14:paraId="1196D239" w14:textId="77777777" w:rsidTr="000D66B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0D66B8">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0D66B8">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0D66B8">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0D66B8">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0D66B8">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0D66B8">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0D66B8">
            <w:pPr>
              <w:pStyle w:val="TAC"/>
              <w:rPr>
                <w:lang w:val="en-US" w:eastAsia="zh-CN"/>
              </w:rPr>
            </w:pPr>
            <w:r>
              <w:t>N/A</w:t>
            </w:r>
          </w:p>
        </w:tc>
      </w:tr>
      <w:tr w:rsidR="00A3074B" w14:paraId="43CD6101" w14:textId="77777777" w:rsidTr="000D6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0D66B8">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0D66B8">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0D66B8">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0D66B8">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0D66B8">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0D66B8">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0D66B8">
            <w:pPr>
              <w:pStyle w:val="TAC"/>
              <w:rPr>
                <w:lang w:val="en-US" w:eastAsia="zh-CN"/>
              </w:rPr>
            </w:pPr>
            <w:r>
              <w:t>N/A</w:t>
            </w:r>
          </w:p>
        </w:tc>
      </w:tr>
      <w:tr w:rsidR="00A3074B" w14:paraId="7EE928EA" w14:textId="77777777" w:rsidTr="000D66B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0D66B8">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0D66B8">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0D66B8">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0D66B8">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0D66B8">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0D66B8">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0D66B8">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0D66B8">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x</w:t>
            </w:r>
          </w:p>
        </w:tc>
      </w:tr>
      <w:tr w:rsidR="00A3074B" w14:paraId="3EF40F91" w14:textId="77777777" w:rsidTr="000D66B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0D66B8">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宋体" w:hAnsi="Arial" w:cs="Arial"/>
          <w:kern w:val="2"/>
          <w:lang w:val="en-US" w:eastAsia="zh-CN"/>
        </w:rPr>
      </w:pPr>
    </w:p>
    <w:p w14:paraId="41842308" w14:textId="77777777" w:rsidR="00BC1FE2" w:rsidRPr="0086115F" w:rsidRDefault="00BC1FE2" w:rsidP="00AC4AB0">
      <w:pPr>
        <w:rPr>
          <w:b/>
          <w:color w:val="0070C0"/>
          <w:sz w:val="32"/>
          <w:szCs w:val="32"/>
        </w:rPr>
      </w:pPr>
    </w:p>
    <w:p w14:paraId="0674B48E" w14:textId="77777777" w:rsidR="0086115F" w:rsidRPr="00AB6990" w:rsidRDefault="0086115F" w:rsidP="00AC4AB0">
      <w:pPr>
        <w:rPr>
          <w:b/>
          <w:color w:val="0070C0"/>
          <w:sz w:val="32"/>
          <w:szCs w:val="32"/>
        </w:rPr>
      </w:pPr>
      <w:bookmarkStart w:id="311" w:name="_GoBack"/>
      <w:bookmarkEnd w:id="311"/>
    </w:p>
    <w:p w14:paraId="463F6D00" w14:textId="77777777" w:rsidR="0086115F" w:rsidRDefault="0086115F"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312" w:name="_Toc120865872"/>
      <w:r>
        <w:t>6</w:t>
      </w:r>
      <w:r>
        <w:tab/>
      </w:r>
      <w:r>
        <w:rPr>
          <w:rFonts w:cs="Arial"/>
          <w:lang w:eastAsia="zh-CN"/>
        </w:rPr>
        <w:t>Dual Connectivity</w:t>
      </w:r>
      <w:r>
        <w:rPr>
          <w:rFonts w:cs="Arial"/>
        </w:rPr>
        <w:t>: Specific Band Combination Part</w:t>
      </w:r>
      <w:bookmarkEnd w:id="312"/>
    </w:p>
    <w:p w14:paraId="6FD7A09B" w14:textId="77777777" w:rsidR="00654648" w:rsidRDefault="00DF33FC">
      <w:pPr>
        <w:pStyle w:val="21"/>
      </w:pPr>
      <w:bookmarkStart w:id="313" w:name="_Toc120865873"/>
      <w:r>
        <w:t>6.</w:t>
      </w:r>
      <w:r>
        <w:rPr>
          <w:rFonts w:hint="eastAsia"/>
          <w:lang w:eastAsia="zh-CN"/>
        </w:rPr>
        <w:t>x</w:t>
      </w:r>
      <w:r>
        <w:tab/>
        <w:t>DC_nX-nY-nZ</w:t>
      </w:r>
      <w:bookmarkEnd w:id="313"/>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314" w:name="_Toc120865874"/>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314"/>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DF33FC">
      <w:pPr>
        <w:pStyle w:val="8"/>
      </w:pPr>
      <w:r>
        <w:br w:type="page"/>
      </w:r>
      <w:bookmarkStart w:id="315" w:name="_Toc120865875"/>
      <w:r>
        <w:lastRenderedPageBreak/>
        <w:t>Annex &lt;X&gt; (informative):</w:t>
      </w:r>
      <w:r>
        <w:br/>
        <w:t>Change history</w:t>
      </w:r>
      <w:bookmarkEnd w:id="3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316" w:name="historyclause"/>
            <w:bookmarkEnd w:id="316"/>
            <w:r>
              <w:lastRenderedPageBreak/>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AB6990">
              <w:rPr>
                <w:rFonts w:eastAsia="宋体"/>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Pr="00AB6990">
              <w:rPr>
                <w:rFonts w:eastAsia="宋体"/>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Pr="00AB6990">
              <w:rPr>
                <w:rFonts w:eastAsia="宋体"/>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Pr="00AB6990">
              <w:rPr>
                <w:rFonts w:eastAsia="宋体"/>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Pr="00AB6990">
              <w:rPr>
                <w:rFonts w:eastAsia="宋体"/>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Pr="00AB6990">
              <w:rPr>
                <w:rFonts w:eastAsia="宋体"/>
                <w:sz w:val="16"/>
                <w:szCs w:val="16"/>
                <w:lang w:val="en-US" w:eastAsia="zh-CN"/>
              </w:rPr>
              <w:t xml:space="preserve">R4-2220796, TP for TR </w:t>
            </w:r>
            <w:hyperlink r:id="rId14" w:tgtFrame="_blank" w:history="1">
              <w:r w:rsidRPr="00AB6990">
                <w:rPr>
                  <w:rFonts w:eastAsia="宋体"/>
                  <w:sz w:val="16"/>
                  <w:szCs w:val="16"/>
                  <w:lang w:val="en-US" w:eastAsia="zh-CN"/>
                </w:rPr>
                <w:t>38.718-03-01</w:t>
              </w:r>
            </w:hyperlink>
            <w:r w:rsidRPr="00AB6990">
              <w:rPr>
                <w:rFonts w:eastAsia="宋体"/>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Pr="00AB6990">
              <w:rPr>
                <w:rFonts w:eastAsia="宋体"/>
                <w:sz w:val="16"/>
                <w:szCs w:val="16"/>
                <w:lang w:val="en-US" w:eastAsia="zh-CN"/>
              </w:rPr>
              <w:t xml:space="preserve">R4-2220797, TP for TR </w:t>
            </w:r>
            <w:hyperlink r:id="rId15" w:tgtFrame="_blank" w:history="1">
              <w:r w:rsidRPr="00AB6990">
                <w:rPr>
                  <w:rFonts w:eastAsia="宋体"/>
                  <w:sz w:val="16"/>
                  <w:szCs w:val="16"/>
                  <w:lang w:val="en-US" w:eastAsia="zh-CN"/>
                </w:rPr>
                <w:t>38.718-03-01</w:t>
              </w:r>
            </w:hyperlink>
            <w:r w:rsidRPr="00AB6990">
              <w:rPr>
                <w:rFonts w:eastAsia="宋体"/>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8.  </w:t>
            </w:r>
            <w:r w:rsidRPr="00AB6990">
              <w:rPr>
                <w:rFonts w:eastAsia="宋体"/>
                <w:sz w:val="16"/>
                <w:szCs w:val="16"/>
                <w:lang w:val="en-US" w:eastAsia="zh-CN"/>
              </w:rPr>
              <w:t xml:space="preserve">R4-2220799, TP for TR </w:t>
            </w:r>
            <w:hyperlink r:id="rId16" w:tgtFrame="_blank" w:history="1">
              <w:r w:rsidRPr="00AB6990">
                <w:rPr>
                  <w:rFonts w:eastAsia="宋体"/>
                  <w:sz w:val="16"/>
                  <w:szCs w:val="16"/>
                  <w:lang w:val="en-US" w:eastAsia="zh-CN"/>
                </w:rPr>
                <w:t>38.718-03-01</w:t>
              </w:r>
            </w:hyperlink>
            <w:r w:rsidRPr="00AB6990">
              <w:rPr>
                <w:rFonts w:eastAsia="宋体"/>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9.  </w:t>
            </w:r>
            <w:r w:rsidRPr="00AB6990">
              <w:rPr>
                <w:rFonts w:eastAsia="宋体"/>
                <w:sz w:val="16"/>
                <w:szCs w:val="16"/>
                <w:lang w:val="en-US" w:eastAsia="zh-CN"/>
              </w:rPr>
              <w:t xml:space="preserve">R4-2220800, TP for TR </w:t>
            </w:r>
            <w:hyperlink r:id="rId17" w:tgtFrame="_blank" w:history="1">
              <w:r w:rsidRPr="00AB6990">
                <w:rPr>
                  <w:rFonts w:eastAsia="宋体"/>
                  <w:sz w:val="16"/>
                  <w:szCs w:val="16"/>
                  <w:lang w:val="en-US" w:eastAsia="zh-CN"/>
                </w:rPr>
                <w:t>38.718-03-01</w:t>
              </w:r>
            </w:hyperlink>
            <w:r w:rsidRPr="00AB6990">
              <w:rPr>
                <w:rFonts w:eastAsia="宋体"/>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10.  </w:t>
            </w:r>
            <w:r w:rsidRPr="00AB6990">
              <w:rPr>
                <w:rFonts w:eastAsia="宋体"/>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bl>
    <w:p w14:paraId="4066F8D7" w14:textId="77777777" w:rsidR="00654648" w:rsidRDefault="00654648"/>
    <w:p w14:paraId="49653901" w14:textId="77777777" w:rsidR="00654648" w:rsidRDefault="00654648"/>
    <w:sectPr w:rsidR="00654648">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9DA33" w14:textId="77777777" w:rsidR="00A85EAE" w:rsidRDefault="00A85EAE">
      <w:pPr>
        <w:spacing w:after="0"/>
      </w:pPr>
      <w:r>
        <w:separator/>
      </w:r>
    </w:p>
  </w:endnote>
  <w:endnote w:type="continuationSeparator" w:id="0">
    <w:p w14:paraId="0A927A8A" w14:textId="77777777" w:rsidR="00A85EAE" w:rsidRDefault="00A85E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BC1FE2" w:rsidRDefault="00BC1FE2">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61FDE" w14:textId="77777777" w:rsidR="00A85EAE" w:rsidRDefault="00A85EAE">
      <w:pPr>
        <w:spacing w:after="0"/>
      </w:pPr>
      <w:r>
        <w:separator/>
      </w:r>
    </w:p>
  </w:footnote>
  <w:footnote w:type="continuationSeparator" w:id="0">
    <w:p w14:paraId="78903A40" w14:textId="77777777" w:rsidR="00A85EAE" w:rsidRDefault="00A85E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BC1FE2" w:rsidRDefault="00BC1F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990">
      <w:rPr>
        <w:rFonts w:ascii="Arial" w:hAnsi="Arial" w:cs="Arial"/>
        <w:b/>
        <w:noProof/>
        <w:sz w:val="18"/>
        <w:szCs w:val="18"/>
      </w:rPr>
      <w:t>3GPP TR 38.718-03-01 V0.3.0 (2022-11)</w:t>
    </w:r>
    <w:r>
      <w:rPr>
        <w:rFonts w:ascii="Arial" w:hAnsi="Arial" w:cs="Arial"/>
        <w:b/>
        <w:sz w:val="18"/>
        <w:szCs w:val="18"/>
      </w:rPr>
      <w:fldChar w:fldCharType="end"/>
    </w:r>
  </w:p>
  <w:p w14:paraId="031951FC" w14:textId="77777777" w:rsidR="00BC1FE2" w:rsidRDefault="00BC1F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6990">
      <w:rPr>
        <w:rFonts w:ascii="Arial" w:hAnsi="Arial" w:cs="Arial"/>
        <w:b/>
        <w:noProof/>
        <w:sz w:val="18"/>
        <w:szCs w:val="18"/>
      </w:rPr>
      <w:t>52</w:t>
    </w:r>
    <w:r>
      <w:rPr>
        <w:rFonts w:ascii="Arial" w:hAnsi="Arial" w:cs="Arial"/>
        <w:b/>
        <w:sz w:val="18"/>
        <w:szCs w:val="18"/>
      </w:rPr>
      <w:fldChar w:fldCharType="end"/>
    </w:r>
  </w:p>
  <w:p w14:paraId="7D6AF0AF" w14:textId="5EB2112E" w:rsidR="00BC1FE2" w:rsidRDefault="00BC1F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990">
      <w:rPr>
        <w:rFonts w:ascii="Arial" w:hAnsi="Arial" w:cs="Arial"/>
        <w:b/>
        <w:noProof/>
        <w:sz w:val="18"/>
        <w:szCs w:val="18"/>
      </w:rPr>
      <w:t>Release 18</w:t>
    </w:r>
    <w:r>
      <w:rPr>
        <w:rFonts w:ascii="Arial" w:hAnsi="Arial" w:cs="Arial"/>
        <w:b/>
        <w:sz w:val="18"/>
        <w:szCs w:val="18"/>
      </w:rPr>
      <w:fldChar w:fldCharType="end"/>
    </w:r>
  </w:p>
  <w:p w14:paraId="0AA05600" w14:textId="77777777" w:rsidR="00BC1FE2" w:rsidRDefault="00BC1FE2">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0"/>
  </w:num>
  <w:num w:numId="13">
    <w:abstractNumId w:val="17"/>
  </w:num>
  <w:num w:numId="14">
    <w:abstractNumId w:val="15"/>
  </w:num>
  <w:num w:numId="15">
    <w:abstractNumId w:val="18"/>
  </w:num>
  <w:num w:numId="16">
    <w:abstractNumId w:val="12"/>
  </w:num>
  <w:num w:numId="17">
    <w:abstractNumId w:val="11"/>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75"/>
    <w:rsid w:val="00021311"/>
    <w:rsid w:val="000270B9"/>
    <w:rsid w:val="00033397"/>
    <w:rsid w:val="00040095"/>
    <w:rsid w:val="000469EC"/>
    <w:rsid w:val="00051834"/>
    <w:rsid w:val="00054A22"/>
    <w:rsid w:val="00057DEC"/>
    <w:rsid w:val="00062023"/>
    <w:rsid w:val="000655A6"/>
    <w:rsid w:val="00072FBB"/>
    <w:rsid w:val="00080512"/>
    <w:rsid w:val="00091FD2"/>
    <w:rsid w:val="000959FE"/>
    <w:rsid w:val="000C47C3"/>
    <w:rsid w:val="000D3AFD"/>
    <w:rsid w:val="000D58AB"/>
    <w:rsid w:val="000F3905"/>
    <w:rsid w:val="001248E6"/>
    <w:rsid w:val="00133525"/>
    <w:rsid w:val="00163597"/>
    <w:rsid w:val="00173E3B"/>
    <w:rsid w:val="00174E78"/>
    <w:rsid w:val="00176CE8"/>
    <w:rsid w:val="001777E4"/>
    <w:rsid w:val="001A487C"/>
    <w:rsid w:val="001A4C42"/>
    <w:rsid w:val="001A7420"/>
    <w:rsid w:val="001B6637"/>
    <w:rsid w:val="001C21C3"/>
    <w:rsid w:val="001C4D26"/>
    <w:rsid w:val="001D02C2"/>
    <w:rsid w:val="001F0C1D"/>
    <w:rsid w:val="001F1132"/>
    <w:rsid w:val="001F168B"/>
    <w:rsid w:val="002347A2"/>
    <w:rsid w:val="002615F9"/>
    <w:rsid w:val="002675F0"/>
    <w:rsid w:val="002760EE"/>
    <w:rsid w:val="00293FC9"/>
    <w:rsid w:val="002969F4"/>
    <w:rsid w:val="002A1DF8"/>
    <w:rsid w:val="002A2307"/>
    <w:rsid w:val="002B6339"/>
    <w:rsid w:val="002C1D73"/>
    <w:rsid w:val="002C5BEB"/>
    <w:rsid w:val="002E00EE"/>
    <w:rsid w:val="002E1024"/>
    <w:rsid w:val="002E7A45"/>
    <w:rsid w:val="002F2671"/>
    <w:rsid w:val="00315B85"/>
    <w:rsid w:val="003172DC"/>
    <w:rsid w:val="0033227C"/>
    <w:rsid w:val="00340F3A"/>
    <w:rsid w:val="003468A1"/>
    <w:rsid w:val="0035462D"/>
    <w:rsid w:val="00356555"/>
    <w:rsid w:val="003623FE"/>
    <w:rsid w:val="003765B8"/>
    <w:rsid w:val="003C3971"/>
    <w:rsid w:val="003D4819"/>
    <w:rsid w:val="00402079"/>
    <w:rsid w:val="00423334"/>
    <w:rsid w:val="004345EC"/>
    <w:rsid w:val="00434E0A"/>
    <w:rsid w:val="00465515"/>
    <w:rsid w:val="00467ADF"/>
    <w:rsid w:val="0049751D"/>
    <w:rsid w:val="004B5957"/>
    <w:rsid w:val="004C30AC"/>
    <w:rsid w:val="004D3578"/>
    <w:rsid w:val="004E213A"/>
    <w:rsid w:val="004E27C0"/>
    <w:rsid w:val="004E5995"/>
    <w:rsid w:val="004F0988"/>
    <w:rsid w:val="004F1793"/>
    <w:rsid w:val="004F3340"/>
    <w:rsid w:val="004F466A"/>
    <w:rsid w:val="005208BA"/>
    <w:rsid w:val="00522392"/>
    <w:rsid w:val="00526C6D"/>
    <w:rsid w:val="0053388B"/>
    <w:rsid w:val="00535773"/>
    <w:rsid w:val="00535E04"/>
    <w:rsid w:val="00543E6C"/>
    <w:rsid w:val="00562606"/>
    <w:rsid w:val="00563477"/>
    <w:rsid w:val="00565087"/>
    <w:rsid w:val="00567377"/>
    <w:rsid w:val="00597B11"/>
    <w:rsid w:val="005A7615"/>
    <w:rsid w:val="005B084B"/>
    <w:rsid w:val="005B5D60"/>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A3E2C"/>
    <w:rsid w:val="006B30D0"/>
    <w:rsid w:val="006C3D95"/>
    <w:rsid w:val="006E5C86"/>
    <w:rsid w:val="006F1129"/>
    <w:rsid w:val="007000D6"/>
    <w:rsid w:val="00701116"/>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560FE"/>
    <w:rsid w:val="0086115F"/>
    <w:rsid w:val="00862657"/>
    <w:rsid w:val="00870166"/>
    <w:rsid w:val="008768CA"/>
    <w:rsid w:val="008A79F5"/>
    <w:rsid w:val="008C384C"/>
    <w:rsid w:val="008C7B64"/>
    <w:rsid w:val="008E2D68"/>
    <w:rsid w:val="008E6756"/>
    <w:rsid w:val="0090271F"/>
    <w:rsid w:val="00902E23"/>
    <w:rsid w:val="00907EFA"/>
    <w:rsid w:val="00910457"/>
    <w:rsid w:val="009114D7"/>
    <w:rsid w:val="0091348E"/>
    <w:rsid w:val="00917CCB"/>
    <w:rsid w:val="00933FB0"/>
    <w:rsid w:val="00942EC2"/>
    <w:rsid w:val="00967CEA"/>
    <w:rsid w:val="0097178F"/>
    <w:rsid w:val="00975DAE"/>
    <w:rsid w:val="009D6A59"/>
    <w:rsid w:val="009F0C9D"/>
    <w:rsid w:val="009F37B7"/>
    <w:rsid w:val="009F5B3C"/>
    <w:rsid w:val="00A10F02"/>
    <w:rsid w:val="00A164B4"/>
    <w:rsid w:val="00A20126"/>
    <w:rsid w:val="00A23219"/>
    <w:rsid w:val="00A26956"/>
    <w:rsid w:val="00A27486"/>
    <w:rsid w:val="00A3074B"/>
    <w:rsid w:val="00A53724"/>
    <w:rsid w:val="00A56066"/>
    <w:rsid w:val="00A56697"/>
    <w:rsid w:val="00A622FD"/>
    <w:rsid w:val="00A65A8C"/>
    <w:rsid w:val="00A73129"/>
    <w:rsid w:val="00A82346"/>
    <w:rsid w:val="00A85EAE"/>
    <w:rsid w:val="00A90990"/>
    <w:rsid w:val="00A92BA1"/>
    <w:rsid w:val="00A95A32"/>
    <w:rsid w:val="00AB2570"/>
    <w:rsid w:val="00AB3458"/>
    <w:rsid w:val="00AB4A5D"/>
    <w:rsid w:val="00AB6990"/>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B428D"/>
    <w:rsid w:val="00BC0F7D"/>
    <w:rsid w:val="00BC1FE2"/>
    <w:rsid w:val="00BD19AD"/>
    <w:rsid w:val="00BD7D31"/>
    <w:rsid w:val="00BE3255"/>
    <w:rsid w:val="00BF128E"/>
    <w:rsid w:val="00C074DD"/>
    <w:rsid w:val="00C126C5"/>
    <w:rsid w:val="00C1496A"/>
    <w:rsid w:val="00C33079"/>
    <w:rsid w:val="00C36168"/>
    <w:rsid w:val="00C4466F"/>
    <w:rsid w:val="00C45231"/>
    <w:rsid w:val="00C551FF"/>
    <w:rsid w:val="00C65F8C"/>
    <w:rsid w:val="00C72833"/>
    <w:rsid w:val="00C80341"/>
    <w:rsid w:val="00C80F1D"/>
    <w:rsid w:val="00C91962"/>
    <w:rsid w:val="00C9241D"/>
    <w:rsid w:val="00C93F40"/>
    <w:rsid w:val="00C97CFD"/>
    <w:rsid w:val="00CA391B"/>
    <w:rsid w:val="00CA3D0C"/>
    <w:rsid w:val="00CD0451"/>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D4C17"/>
    <w:rsid w:val="00DD74A5"/>
    <w:rsid w:val="00DF2B1F"/>
    <w:rsid w:val="00DF33FC"/>
    <w:rsid w:val="00DF62CD"/>
    <w:rsid w:val="00E07EA9"/>
    <w:rsid w:val="00E101F3"/>
    <w:rsid w:val="00E16509"/>
    <w:rsid w:val="00E30A24"/>
    <w:rsid w:val="00E44582"/>
    <w:rsid w:val="00E44D09"/>
    <w:rsid w:val="00E50036"/>
    <w:rsid w:val="00E54765"/>
    <w:rsid w:val="00E602D9"/>
    <w:rsid w:val="00E72713"/>
    <w:rsid w:val="00E77645"/>
    <w:rsid w:val="00EA15B0"/>
    <w:rsid w:val="00EA5EA7"/>
    <w:rsid w:val="00EA66BD"/>
    <w:rsid w:val="00EA6E6C"/>
    <w:rsid w:val="00EC4783"/>
    <w:rsid w:val="00EC4A25"/>
    <w:rsid w:val="00EF451D"/>
    <w:rsid w:val="00EF608C"/>
    <w:rsid w:val="00F025A2"/>
    <w:rsid w:val="00F04712"/>
    <w:rsid w:val="00F13360"/>
    <w:rsid w:val="00F13F81"/>
    <w:rsid w:val="00F22EC7"/>
    <w:rsid w:val="00F325C8"/>
    <w:rsid w:val="00F34834"/>
    <w:rsid w:val="00F62FC5"/>
    <w:rsid w:val="00F653B8"/>
    <w:rsid w:val="00F73866"/>
    <w:rsid w:val="00F8277A"/>
    <w:rsid w:val="00F85354"/>
    <w:rsid w:val="00F85883"/>
    <w:rsid w:val="00F8629D"/>
    <w:rsid w:val="00F9008D"/>
    <w:rsid w:val="00FA1266"/>
    <w:rsid w:val="00FC1192"/>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link w:val="Charf4"/>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5"/>
    <w:uiPriority w:val="29"/>
    <w:qFormat/>
    <w:pPr>
      <w:spacing w:before="200" w:after="160"/>
      <w:ind w:left="864" w:right="864"/>
      <w:jc w:val="center"/>
    </w:pPr>
    <w:rPr>
      <w:i/>
      <w:iCs/>
      <w:color w:val="404040" w:themeColor="text1" w:themeTint="BF"/>
    </w:rPr>
  </w:style>
  <w:style w:type="character" w:customStyle="1" w:styleId="Charf5">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4">
    <w:name w:val="列出段落 Char"/>
    <w:link w:val="affb"/>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hyperlink" Target="https://www.3gpp.org/DynaReport/38718-02-01.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https://www.3gpp.org/DynaReport/38718-02-01.htm" TargetMode="Externa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DynaReport/38718-02-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DAA00F-0E79-449C-B164-5BA889256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55</Pages>
  <Words>17690</Words>
  <Characters>100835</Characters>
  <Application>Microsoft Office Word</Application>
  <DocSecurity>0</DocSecurity>
  <Lines>840</Lines>
  <Paragraphs>236</Paragraphs>
  <ScaleCrop>false</ScaleCrop>
  <Company>ETSI</Company>
  <LinksUpToDate>false</LinksUpToDate>
  <CharactersWithSpaces>118289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43</cp:revision>
  <cp:lastPrinted>2019-02-25T14:05:00Z</cp:lastPrinted>
  <dcterms:created xsi:type="dcterms:W3CDTF">2022-09-02T08:27:00Z</dcterms:created>
  <dcterms:modified xsi:type="dcterms:W3CDTF">2022-12-02T01:38:00Z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